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503121E7" w:rsidR="00BF7F06" w:rsidRPr="00A11D21" w:rsidRDefault="00F904B7" w:rsidP="009E4AB7">
      <w:pPr>
        <w:rPr>
          <w:rFonts w:ascii="Calibri" w:hAnsi="Calibri" w:cs="Calibri"/>
          <w:b/>
          <w:bCs/>
        </w:rPr>
      </w:pPr>
      <w:r>
        <w:rPr>
          <w:rFonts w:ascii="Calibri" w:hAnsi="Calibri" w:cs="Calibri"/>
          <w:b/>
          <w:bCs/>
        </w:rPr>
        <w:t>Strapped</w:t>
      </w:r>
    </w:p>
    <w:p w14:paraId="2CDC2AFF" w14:textId="547AA843" w:rsidR="007A6325" w:rsidRPr="00A11D21" w:rsidRDefault="00EE6289" w:rsidP="009E4AB7">
      <w:pPr>
        <w:rPr>
          <w:rFonts w:ascii="Calibri" w:hAnsi="Calibri" w:cs="Calibri"/>
          <w:b/>
          <w:bCs/>
        </w:rPr>
      </w:pPr>
      <w:r>
        <w:rPr>
          <w:rFonts w:ascii="Calibri" w:hAnsi="Calibri" w:cs="Calibri"/>
          <w:b/>
          <w:bCs/>
        </w:rPr>
        <w:t>Soulish Generosity</w:t>
      </w:r>
      <w:r w:rsidR="00B44FE0">
        <w:rPr>
          <w:rFonts w:ascii="Calibri" w:hAnsi="Calibri" w:cs="Calibri"/>
          <w:b/>
          <w:bCs/>
        </w:rPr>
        <w:t xml:space="preserve"> (Part </w:t>
      </w:r>
      <w:r>
        <w:rPr>
          <w:rFonts w:ascii="Calibri" w:hAnsi="Calibri" w:cs="Calibri"/>
          <w:b/>
          <w:bCs/>
        </w:rPr>
        <w:t>2</w:t>
      </w:r>
      <w:r w:rsidR="00B44FE0">
        <w:rPr>
          <w:rFonts w:ascii="Calibri" w:hAnsi="Calibri" w:cs="Calibri"/>
          <w:b/>
          <w:bCs/>
        </w:rPr>
        <w:t xml:space="preserve"> of </w:t>
      </w:r>
      <w:r w:rsidR="00F904B7">
        <w:rPr>
          <w:rFonts w:ascii="Calibri" w:hAnsi="Calibri" w:cs="Calibri"/>
          <w:b/>
          <w:bCs/>
        </w:rPr>
        <w:t>3</w:t>
      </w:r>
      <w:r w:rsidR="00B44FE0">
        <w:rPr>
          <w:rFonts w:ascii="Calibri" w:hAnsi="Calibri" w:cs="Calibri"/>
          <w:b/>
          <w:bCs/>
        </w:rPr>
        <w:t>)</w:t>
      </w:r>
    </w:p>
    <w:p w14:paraId="156A3DE0" w14:textId="7BF9F23C" w:rsidR="007A6325" w:rsidRPr="00A11D21" w:rsidRDefault="00EE6289" w:rsidP="009E4AB7">
      <w:pPr>
        <w:rPr>
          <w:rFonts w:ascii="Calibri" w:hAnsi="Calibri" w:cs="Calibri"/>
          <w:b/>
          <w:bCs/>
        </w:rPr>
      </w:pPr>
      <w:r>
        <w:rPr>
          <w:rFonts w:ascii="Calibri" w:hAnsi="Calibri" w:cs="Calibri"/>
          <w:b/>
          <w:bCs/>
        </w:rPr>
        <w:t>John 12:1-12</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2309A961" w14:textId="2E6B6514" w:rsidR="00EE6289" w:rsidRPr="00EE6289" w:rsidRDefault="00EE6289" w:rsidP="00EE6289">
      <w:pPr>
        <w:spacing w:line="276" w:lineRule="auto"/>
        <w:rPr>
          <w:rFonts w:ascii="Calibri" w:hAnsi="Calibri"/>
        </w:rPr>
      </w:pPr>
      <w:r w:rsidRPr="00EE6289">
        <w:rPr>
          <w:rFonts w:ascii="Calibri" w:hAnsi="Calibri"/>
        </w:rPr>
        <w:t>What do</w:t>
      </w:r>
      <w:r w:rsidR="007663B6">
        <w:rPr>
          <w:rFonts w:ascii="Calibri" w:hAnsi="Calibri"/>
        </w:rPr>
        <w:t>es</w:t>
      </w:r>
      <w:r w:rsidRPr="00EE6289">
        <w:rPr>
          <w:rFonts w:ascii="Calibri" w:hAnsi="Calibri"/>
        </w:rPr>
        <w:t xml:space="preserve"> going to the dentist, paying taxes, and dieting all have in common? Somebody said, “Pain.” That's really good. They're all pretty miserable. They're things that you know that you should do, but nobody really gets excited about them. They might put you in jail if you don't pay your taxes. If you </w:t>
      </w:r>
      <w:r w:rsidR="007663B6">
        <w:rPr>
          <w:rFonts w:ascii="Calibri" w:hAnsi="Calibri"/>
        </w:rPr>
        <w:t>have</w:t>
      </w:r>
      <w:r w:rsidRPr="00EE6289">
        <w:rPr>
          <w:rFonts w:ascii="Calibri" w:hAnsi="Calibri"/>
        </w:rPr>
        <w:t xml:space="preserve"> to lose some weight, you </w:t>
      </w:r>
      <w:r w:rsidR="007663B6">
        <w:rPr>
          <w:rFonts w:ascii="Calibri" w:hAnsi="Calibri"/>
        </w:rPr>
        <w:t>have</w:t>
      </w:r>
      <w:r w:rsidRPr="00EE6289">
        <w:rPr>
          <w:rFonts w:ascii="Calibri" w:hAnsi="Calibri"/>
        </w:rPr>
        <w:t xml:space="preserve"> to go on a diet. It is a good thing to go to the dentist. </w:t>
      </w:r>
    </w:p>
    <w:p w14:paraId="44B3BFAF" w14:textId="77777777" w:rsidR="00EE6289" w:rsidRPr="00EE6289" w:rsidRDefault="00EE6289" w:rsidP="00EE6289">
      <w:pPr>
        <w:spacing w:line="276" w:lineRule="auto"/>
        <w:rPr>
          <w:rFonts w:ascii="Calibri" w:hAnsi="Calibri"/>
        </w:rPr>
      </w:pPr>
    </w:p>
    <w:p w14:paraId="3ECD876C" w14:textId="48114BFA" w:rsidR="00EE6289" w:rsidRPr="00EE6289" w:rsidRDefault="00EE6289" w:rsidP="00EE6289">
      <w:pPr>
        <w:spacing w:line="276" w:lineRule="auto"/>
        <w:rPr>
          <w:rFonts w:ascii="Calibri" w:hAnsi="Calibri"/>
        </w:rPr>
      </w:pPr>
      <w:r w:rsidRPr="00EE6289">
        <w:rPr>
          <w:rFonts w:ascii="Calibri" w:hAnsi="Calibri"/>
        </w:rPr>
        <w:t xml:space="preserve">Is the dentist one of the creepiest places to go? I think it is for me. I really dread that. I've got an appointment coming up in a couple of months and I'm like </w:t>
      </w:r>
      <w:r w:rsidRPr="00EE6289">
        <w:rPr>
          <w:rFonts w:ascii="Calibri" w:hAnsi="Calibri"/>
          <w:i/>
          <w:iCs/>
        </w:rPr>
        <w:t xml:space="preserve">[grimaces]. </w:t>
      </w:r>
      <w:r w:rsidRPr="00EE6289">
        <w:rPr>
          <w:rFonts w:ascii="Calibri" w:hAnsi="Calibri"/>
        </w:rPr>
        <w:t xml:space="preserve">That gritty stuff that they grind on your teeth is the worst. I have a friend that actually enjoys that. His favorite thing is to go to the dentist. </w:t>
      </w:r>
    </w:p>
    <w:p w14:paraId="6DD114D2" w14:textId="77777777" w:rsidR="00EE6289" w:rsidRPr="00EE6289" w:rsidRDefault="00EE6289" w:rsidP="00EE6289">
      <w:pPr>
        <w:spacing w:line="276" w:lineRule="auto"/>
        <w:rPr>
          <w:rFonts w:ascii="Calibri" w:hAnsi="Calibri"/>
        </w:rPr>
      </w:pPr>
    </w:p>
    <w:p w14:paraId="0918AD49" w14:textId="77EEE917" w:rsidR="00EE6289" w:rsidRPr="00EE6289" w:rsidRDefault="00EE6289" w:rsidP="00EE6289">
      <w:pPr>
        <w:spacing w:line="276" w:lineRule="auto"/>
        <w:rPr>
          <w:rFonts w:ascii="Calibri" w:hAnsi="Calibri"/>
        </w:rPr>
      </w:pPr>
      <w:r w:rsidRPr="00EE6289">
        <w:rPr>
          <w:rFonts w:ascii="Calibri" w:hAnsi="Calibri"/>
        </w:rPr>
        <w:t>Today</w:t>
      </w:r>
      <w:r w:rsidR="005A5B99">
        <w:rPr>
          <w:rFonts w:ascii="Calibri" w:hAnsi="Calibri"/>
        </w:rPr>
        <w:t>,</w:t>
      </w:r>
      <w:r w:rsidRPr="00EE6289">
        <w:rPr>
          <w:rFonts w:ascii="Calibri" w:hAnsi="Calibri"/>
        </w:rPr>
        <w:t xml:space="preserve"> I want to talk to you about something that for some people might rank with going to the dentist</w:t>
      </w:r>
      <w:r w:rsidR="000447F2">
        <w:rPr>
          <w:rFonts w:ascii="Calibri" w:hAnsi="Calibri"/>
        </w:rPr>
        <w:t xml:space="preserve"> or </w:t>
      </w:r>
      <w:r w:rsidRPr="00EE6289">
        <w:rPr>
          <w:rFonts w:ascii="Calibri" w:hAnsi="Calibri"/>
        </w:rPr>
        <w:t xml:space="preserve">going paleo, but it's something that is really awesome and really powerful. </w:t>
      </w:r>
    </w:p>
    <w:p w14:paraId="12BC79B4" w14:textId="77777777" w:rsidR="00EE6289" w:rsidRPr="00EE6289" w:rsidRDefault="00EE6289" w:rsidP="00EE6289">
      <w:pPr>
        <w:spacing w:line="276" w:lineRule="auto"/>
        <w:rPr>
          <w:rFonts w:ascii="Calibri" w:hAnsi="Calibri"/>
        </w:rPr>
      </w:pPr>
    </w:p>
    <w:p w14:paraId="639599FF" w14:textId="47A274EE" w:rsidR="00EE6289" w:rsidRPr="00EE6289" w:rsidRDefault="00EE6289" w:rsidP="00EE6289">
      <w:pPr>
        <w:spacing w:line="276" w:lineRule="auto"/>
        <w:rPr>
          <w:rFonts w:ascii="Calibri" w:hAnsi="Calibri"/>
        </w:rPr>
      </w:pPr>
      <w:r w:rsidRPr="00EE6289">
        <w:rPr>
          <w:rFonts w:ascii="Calibri" w:hAnsi="Calibri"/>
        </w:rPr>
        <w:t>We've been in a series that we kicked off last week</w:t>
      </w:r>
      <w:r w:rsidR="005A5B99">
        <w:rPr>
          <w:rFonts w:ascii="Calibri" w:hAnsi="Calibri"/>
        </w:rPr>
        <w:t>,</w:t>
      </w:r>
      <w:r w:rsidRPr="00EE6289">
        <w:rPr>
          <w:rFonts w:ascii="Calibri" w:hAnsi="Calibri"/>
        </w:rPr>
        <w:t xml:space="preserve"> called “Strapped.” We’re going to continue that today. I want you to open your Bibles to two passages of </w:t>
      </w:r>
      <w:r w:rsidR="005A5B99">
        <w:rPr>
          <w:rFonts w:ascii="Calibri" w:hAnsi="Calibri"/>
        </w:rPr>
        <w:t>S</w:t>
      </w:r>
      <w:r w:rsidRPr="00EE6289">
        <w:rPr>
          <w:rFonts w:ascii="Calibri" w:hAnsi="Calibri"/>
        </w:rPr>
        <w:t>cripture</w:t>
      </w:r>
      <w:r w:rsidR="005A5B99">
        <w:rPr>
          <w:rFonts w:ascii="Calibri" w:hAnsi="Calibri"/>
        </w:rPr>
        <w:t xml:space="preserve">, </w:t>
      </w:r>
      <w:r w:rsidRPr="00EE6289">
        <w:rPr>
          <w:rFonts w:ascii="Calibri" w:hAnsi="Calibri"/>
        </w:rPr>
        <w:t>2 Corinthians 9 and John 12</w:t>
      </w:r>
      <w:r w:rsidR="005A5B99">
        <w:rPr>
          <w:rFonts w:ascii="Calibri" w:hAnsi="Calibri"/>
        </w:rPr>
        <w:t>,</w:t>
      </w:r>
      <w:r w:rsidRPr="00EE6289">
        <w:rPr>
          <w:rFonts w:ascii="Calibri" w:hAnsi="Calibri"/>
        </w:rPr>
        <w:t xml:space="preserve"> to look at what God has to say to us today. </w:t>
      </w:r>
    </w:p>
    <w:p w14:paraId="7D41C0E5" w14:textId="77777777" w:rsidR="00EE6289" w:rsidRPr="00EE6289" w:rsidRDefault="00EE6289" w:rsidP="00EE6289">
      <w:pPr>
        <w:spacing w:line="276" w:lineRule="auto"/>
        <w:rPr>
          <w:rFonts w:ascii="Calibri" w:hAnsi="Calibri"/>
        </w:rPr>
      </w:pPr>
    </w:p>
    <w:p w14:paraId="5E921BA8" w14:textId="77777777" w:rsidR="00EE6289" w:rsidRPr="00EE6289" w:rsidRDefault="00EE6289" w:rsidP="00EE6289">
      <w:pPr>
        <w:spacing w:line="276" w:lineRule="auto"/>
        <w:rPr>
          <w:rFonts w:ascii="Calibri" w:hAnsi="Calibri"/>
        </w:rPr>
      </w:pPr>
      <w:r w:rsidRPr="00EE6289">
        <w:rPr>
          <w:rFonts w:ascii="Calibri" w:hAnsi="Calibri"/>
        </w:rPr>
        <w:t>“Each of you should give what you have decided in your heart to give, not reluctantly or under compulsion, for God loves a cheerful giver” (2 Corinthians 9:7).</w:t>
      </w:r>
    </w:p>
    <w:p w14:paraId="263BEFA6" w14:textId="77777777" w:rsidR="00EE6289" w:rsidRPr="00EE6289" w:rsidRDefault="00EE6289" w:rsidP="00EE6289">
      <w:pPr>
        <w:spacing w:line="276" w:lineRule="auto"/>
        <w:rPr>
          <w:rFonts w:ascii="Calibri" w:hAnsi="Calibri"/>
        </w:rPr>
      </w:pPr>
    </w:p>
    <w:p w14:paraId="64657132" w14:textId="77777777" w:rsidR="00EE6289" w:rsidRPr="00EE6289" w:rsidRDefault="00EE6289" w:rsidP="00EE6289">
      <w:pPr>
        <w:spacing w:line="276" w:lineRule="auto"/>
        <w:rPr>
          <w:rFonts w:ascii="Calibri" w:hAnsi="Calibri"/>
        </w:rPr>
      </w:pPr>
      <w:r w:rsidRPr="00EE6289">
        <w:rPr>
          <w:rFonts w:ascii="Calibri" w:hAnsi="Calibri"/>
        </w:rPr>
        <w:t xml:space="preserve">In other words, generosity is something that should not be forced or manipulated. It’s not something that should be coerced, but it should come from our soul. Today we're talking about soulish generosity. Because God wants us to be people that learn to prosper in the area of generosity. We do so from our soul and from our heart, not from compulsion, not from arm-twisting or from manipulation. But something that is deep down within us that that moves our heart and our spirit. </w:t>
      </w:r>
    </w:p>
    <w:p w14:paraId="22B4665B" w14:textId="77777777" w:rsidR="00EE6289" w:rsidRPr="00EE6289" w:rsidRDefault="00EE6289" w:rsidP="00EE6289">
      <w:pPr>
        <w:spacing w:line="276" w:lineRule="auto"/>
        <w:rPr>
          <w:rFonts w:ascii="Calibri" w:hAnsi="Calibri"/>
        </w:rPr>
      </w:pPr>
    </w:p>
    <w:p w14:paraId="7DC766B4" w14:textId="145BA897" w:rsidR="00EE6289" w:rsidRPr="00EE6289" w:rsidRDefault="00EE6289" w:rsidP="00EE6289">
      <w:pPr>
        <w:spacing w:line="276" w:lineRule="auto"/>
        <w:rPr>
          <w:rFonts w:ascii="Calibri" w:hAnsi="Calibri"/>
        </w:rPr>
      </w:pPr>
      <w:r w:rsidRPr="00EE6289">
        <w:rPr>
          <w:rFonts w:ascii="Calibri" w:hAnsi="Calibri"/>
        </w:rPr>
        <w:t>The example I want us to see in John 12 is a woman who really understood this, maybe as well as anybody in the Bible. Lazarus, the friend of Jesus</w:t>
      </w:r>
      <w:r w:rsidR="005A5B99">
        <w:rPr>
          <w:rFonts w:ascii="Calibri" w:hAnsi="Calibri"/>
        </w:rPr>
        <w:t>,</w:t>
      </w:r>
      <w:r w:rsidRPr="00EE6289">
        <w:rPr>
          <w:rFonts w:ascii="Calibri" w:hAnsi="Calibri"/>
        </w:rPr>
        <w:t xml:space="preserve"> has just been resurrected. Lazarus has two sisters, Mary and Martha. They decide to throw a party. I can't think of a better occasion to throw a party than somebody just got raised from the dead. If you had an uncle that got raised </w:t>
      </w:r>
      <w:r w:rsidRPr="00EE6289">
        <w:rPr>
          <w:rFonts w:ascii="Calibri" w:hAnsi="Calibri"/>
        </w:rPr>
        <w:lastRenderedPageBreak/>
        <w:t xml:space="preserve">from the dead, </w:t>
      </w:r>
      <w:proofErr w:type="spellStart"/>
      <w:r w:rsidR="00784D5F">
        <w:rPr>
          <w:rFonts w:ascii="Calibri" w:hAnsi="Calibri"/>
        </w:rPr>
        <w:t>yo</w:t>
      </w:r>
      <w:proofErr w:type="spellEnd"/>
      <w:r w:rsidR="00784D5F">
        <w:rPr>
          <w:rFonts w:ascii="Calibri" w:hAnsi="Calibri"/>
        </w:rPr>
        <w:t xml:space="preserve"> </w:t>
      </w:r>
      <w:r w:rsidRPr="00EE6289">
        <w:rPr>
          <w:rFonts w:ascii="Calibri" w:hAnsi="Calibri"/>
        </w:rPr>
        <w:t xml:space="preserve">would have a party. Mary and Martha are throwing the party for Lazarus and some really interesting things start to transpire. </w:t>
      </w:r>
    </w:p>
    <w:p w14:paraId="65BC09B0" w14:textId="77777777" w:rsidR="00EE6289" w:rsidRPr="00EE6289" w:rsidRDefault="00EE6289" w:rsidP="00EE6289">
      <w:pPr>
        <w:spacing w:line="276" w:lineRule="auto"/>
        <w:rPr>
          <w:rFonts w:ascii="Calibri" w:hAnsi="Calibri"/>
        </w:rPr>
      </w:pPr>
    </w:p>
    <w:p w14:paraId="79CCA057" w14:textId="265E5884" w:rsidR="00EE6289" w:rsidRPr="00EE6289" w:rsidRDefault="00EE6289" w:rsidP="00EE6289">
      <w:pPr>
        <w:spacing w:line="276" w:lineRule="auto"/>
        <w:rPr>
          <w:rFonts w:ascii="Calibri" w:hAnsi="Calibri"/>
        </w:rPr>
      </w:pPr>
      <w:r w:rsidRPr="00EE6289">
        <w:rPr>
          <w:rFonts w:ascii="Calibri" w:hAnsi="Calibri"/>
        </w:rPr>
        <w:t>Martha is one sister. She's the one doing all the preparations. She's the hustler. She's the worker. She's the planner. She's the executor. On the contrary, the sister</w:t>
      </w:r>
      <w:r w:rsidR="00C86CE8">
        <w:rPr>
          <w:rFonts w:ascii="Calibri" w:hAnsi="Calibri"/>
        </w:rPr>
        <w:t>,</w:t>
      </w:r>
      <w:r w:rsidRPr="00EE6289">
        <w:rPr>
          <w:rFonts w:ascii="Calibri" w:hAnsi="Calibri"/>
        </w:rPr>
        <w:t xml:space="preserve"> Mary</w:t>
      </w:r>
      <w:r w:rsidR="00C86CE8">
        <w:rPr>
          <w:rFonts w:ascii="Calibri" w:hAnsi="Calibri"/>
        </w:rPr>
        <w:t>,</w:t>
      </w:r>
      <w:r w:rsidRPr="00EE6289">
        <w:rPr>
          <w:rFonts w:ascii="Calibri" w:hAnsi="Calibri"/>
        </w:rPr>
        <w:t xml:space="preserve"> is just hanging with Jesus. She is having the best time. Jesus is there</w:t>
      </w:r>
      <w:r w:rsidR="005A5B99">
        <w:rPr>
          <w:rFonts w:ascii="Calibri" w:hAnsi="Calibri"/>
        </w:rPr>
        <w:t xml:space="preserve">. </w:t>
      </w:r>
      <w:r w:rsidRPr="00EE6289">
        <w:rPr>
          <w:rFonts w:ascii="Calibri" w:hAnsi="Calibri"/>
        </w:rPr>
        <w:t>Jesus just raised Lazarus</w:t>
      </w:r>
      <w:r w:rsidR="005A5B99">
        <w:rPr>
          <w:rFonts w:ascii="Calibri" w:hAnsi="Calibri"/>
        </w:rPr>
        <w:t xml:space="preserve">. </w:t>
      </w:r>
      <w:r w:rsidRPr="00EE6289">
        <w:rPr>
          <w:rFonts w:ascii="Calibri" w:hAnsi="Calibri"/>
        </w:rPr>
        <w:t xml:space="preserve">Lazarus is sitting there too. Lazarus and Mary are enjoying the company of Jesus, and Martha is up doing all the work. </w:t>
      </w:r>
    </w:p>
    <w:p w14:paraId="3A303007" w14:textId="77777777" w:rsidR="00EE6289" w:rsidRPr="00EE6289" w:rsidRDefault="00EE6289" w:rsidP="00EE6289">
      <w:pPr>
        <w:spacing w:line="276" w:lineRule="auto"/>
        <w:rPr>
          <w:rFonts w:ascii="Calibri" w:hAnsi="Calibri"/>
        </w:rPr>
      </w:pPr>
    </w:p>
    <w:p w14:paraId="65AF5149" w14:textId="599925AA" w:rsidR="00EE6289" w:rsidRPr="00EE6289" w:rsidRDefault="00EE6289" w:rsidP="00EE6289">
      <w:pPr>
        <w:spacing w:line="276" w:lineRule="auto"/>
        <w:rPr>
          <w:rFonts w:ascii="Calibri" w:hAnsi="Calibri"/>
        </w:rPr>
      </w:pPr>
      <w:r w:rsidRPr="00EE6289">
        <w:rPr>
          <w:rFonts w:ascii="Calibri" w:hAnsi="Calibri"/>
        </w:rPr>
        <w:t xml:space="preserve">But Mary does something that we're still talking about 2,000 years later. She begins to anoint the body of the Lord Jesus. I want us to look </w:t>
      </w:r>
      <w:r w:rsidR="00784D5F">
        <w:rPr>
          <w:rFonts w:ascii="Calibri" w:hAnsi="Calibri"/>
        </w:rPr>
        <w:t xml:space="preserve">at </w:t>
      </w:r>
      <w:r w:rsidRPr="00EE6289">
        <w:rPr>
          <w:rFonts w:ascii="Calibri" w:hAnsi="Calibri"/>
        </w:rPr>
        <w:t>John 12:1-5.</w:t>
      </w:r>
    </w:p>
    <w:p w14:paraId="11CE4812" w14:textId="77777777" w:rsidR="00EE6289" w:rsidRPr="00EE6289" w:rsidRDefault="00EE6289" w:rsidP="00EE6289">
      <w:pPr>
        <w:spacing w:line="276" w:lineRule="auto"/>
        <w:rPr>
          <w:rFonts w:ascii="Calibri" w:hAnsi="Calibri"/>
        </w:rPr>
      </w:pPr>
    </w:p>
    <w:p w14:paraId="31AF9941" w14:textId="77777777" w:rsidR="00EE6289" w:rsidRPr="00EE6289" w:rsidRDefault="00EE6289" w:rsidP="00EE6289">
      <w:pPr>
        <w:spacing w:line="276" w:lineRule="auto"/>
        <w:rPr>
          <w:rFonts w:ascii="Calibri" w:hAnsi="Calibri"/>
        </w:rPr>
      </w:pPr>
      <w:r w:rsidRPr="00EE6289">
        <w:rPr>
          <w:rFonts w:ascii="Calibri" w:hAnsi="Calibri"/>
        </w:rPr>
        <w:t>Six days before the Passover, Jesus came to Bethany, where Lazarus lived, whom Jesus had raised from the dead. Here a dinner was given in Jesus’ honor. Martha served, while Lazarus was among those reclining at the table with him. Then Mary took about a pint of pure nard, an expensive perfume; she poured it on Jesus’ feet and wiped his feet with her hair. And the house was filled with the fragrance of the perfume. But one of his disciples, Judas Iscariot, who was later to betray him, objected, ‘Why wasn’t this perfume sold and the money given to the poor?’ It was worth a year’s wages” (John 12:3-5).</w:t>
      </w:r>
    </w:p>
    <w:p w14:paraId="38972DBA" w14:textId="77777777" w:rsidR="00EE6289" w:rsidRPr="00EE6289" w:rsidRDefault="00EE6289" w:rsidP="00EE6289">
      <w:pPr>
        <w:spacing w:line="276" w:lineRule="auto"/>
        <w:rPr>
          <w:rFonts w:ascii="Calibri" w:hAnsi="Calibri"/>
        </w:rPr>
      </w:pPr>
    </w:p>
    <w:p w14:paraId="1AC20D9E" w14:textId="77777777" w:rsidR="00EE6289" w:rsidRPr="00EE6289" w:rsidRDefault="00EE6289" w:rsidP="00EE6289">
      <w:pPr>
        <w:spacing w:line="276" w:lineRule="auto"/>
        <w:rPr>
          <w:rFonts w:ascii="Calibri" w:hAnsi="Calibri"/>
        </w:rPr>
      </w:pPr>
      <w:r w:rsidRPr="00EE6289">
        <w:rPr>
          <w:rFonts w:ascii="Calibri" w:hAnsi="Calibri"/>
        </w:rPr>
        <w:t>We have this conflict between Judas Iscariot and the generosity of Mary, which we'll get to in just a moment. But I want us to see three things today that relate to soulish generosity. Mary was just caught up in the moment with Jesus. We see from her example:</w:t>
      </w:r>
    </w:p>
    <w:p w14:paraId="21912018" w14:textId="77777777" w:rsidR="00EE6289" w:rsidRPr="00EE6289" w:rsidRDefault="00EE6289" w:rsidP="00EE6289">
      <w:pPr>
        <w:spacing w:line="276" w:lineRule="auto"/>
        <w:rPr>
          <w:rFonts w:ascii="Calibri" w:hAnsi="Calibri"/>
        </w:rPr>
      </w:pPr>
    </w:p>
    <w:p w14:paraId="57890D50" w14:textId="6346D514" w:rsidR="00EE6289" w:rsidRPr="00EE6289" w:rsidRDefault="00EE6289" w:rsidP="00EE6289">
      <w:pPr>
        <w:spacing w:line="276" w:lineRule="auto"/>
        <w:rPr>
          <w:rFonts w:ascii="Calibri" w:hAnsi="Calibri"/>
          <w:b/>
          <w:bCs/>
        </w:rPr>
      </w:pPr>
      <w:r w:rsidRPr="00EE6289">
        <w:rPr>
          <w:rFonts w:ascii="Calibri" w:hAnsi="Calibri"/>
          <w:b/>
          <w:bCs/>
        </w:rPr>
        <w:t>1. Soulish Generosity Is Not Logical</w:t>
      </w:r>
      <w:r w:rsidR="00784D5F">
        <w:rPr>
          <w:rFonts w:ascii="Calibri" w:hAnsi="Calibri"/>
          <w:b/>
          <w:bCs/>
        </w:rPr>
        <w:t>.</w:t>
      </w:r>
    </w:p>
    <w:p w14:paraId="3FD092AD" w14:textId="77777777" w:rsidR="00EE6289" w:rsidRPr="00EE6289" w:rsidRDefault="00EE6289" w:rsidP="00EE6289">
      <w:pPr>
        <w:spacing w:line="276" w:lineRule="auto"/>
        <w:rPr>
          <w:rFonts w:ascii="Calibri" w:hAnsi="Calibri"/>
        </w:rPr>
      </w:pPr>
    </w:p>
    <w:p w14:paraId="3F97BDCE" w14:textId="77777777" w:rsidR="00EE6289" w:rsidRPr="00EE6289" w:rsidRDefault="00EE6289" w:rsidP="00EE6289">
      <w:pPr>
        <w:spacing w:line="276" w:lineRule="auto"/>
        <w:rPr>
          <w:rFonts w:ascii="Calibri" w:hAnsi="Calibri"/>
        </w:rPr>
      </w:pPr>
      <w:r w:rsidRPr="00EE6289">
        <w:rPr>
          <w:rFonts w:ascii="Calibri" w:hAnsi="Calibri"/>
        </w:rPr>
        <w:t xml:space="preserve">It’s not something that can always be put into a spreadsheet. It's not something that can always be articulated or planned. It doesn't mean that it's not thoughtful, but it means that there are times when the Holy Spirit will lead us and direct us to do things that are outside the borders of what is the norm and what we are used to doing. There are times when we're just caught up in the moment of worship and gratitude to Jesus. </w:t>
      </w:r>
    </w:p>
    <w:p w14:paraId="3B596233" w14:textId="77777777" w:rsidR="00EE6289" w:rsidRPr="00EE6289" w:rsidRDefault="00EE6289" w:rsidP="00EE6289">
      <w:pPr>
        <w:spacing w:line="276" w:lineRule="auto"/>
        <w:rPr>
          <w:rFonts w:ascii="Calibri" w:hAnsi="Calibri"/>
        </w:rPr>
      </w:pPr>
    </w:p>
    <w:p w14:paraId="6F191A9D" w14:textId="77777777" w:rsidR="00EE6289" w:rsidRPr="00EE6289" w:rsidRDefault="00EE6289" w:rsidP="00EE6289">
      <w:pPr>
        <w:spacing w:line="276" w:lineRule="auto"/>
        <w:rPr>
          <w:rFonts w:ascii="Calibri" w:hAnsi="Calibri"/>
        </w:rPr>
      </w:pPr>
      <w:r w:rsidRPr="00EE6289">
        <w:rPr>
          <w:rFonts w:ascii="Calibri" w:hAnsi="Calibri"/>
        </w:rPr>
        <w:t xml:space="preserve">Mary is grateful because Lazarus has been raised from the grave. I think one of the greatest recipes for generosity is a grateful heart. Lazarus was in the grave three days. The Bible even said that his body smelled bad. The King James Version says “he </w:t>
      </w:r>
      <w:proofErr w:type="spellStart"/>
      <w:r w:rsidRPr="00EE6289">
        <w:rPr>
          <w:rFonts w:ascii="Calibri" w:hAnsi="Calibri"/>
        </w:rPr>
        <w:t>stinketh</w:t>
      </w:r>
      <w:proofErr w:type="spellEnd"/>
      <w:r w:rsidRPr="00EE6289">
        <w:rPr>
          <w:rFonts w:ascii="Calibri" w:hAnsi="Calibri"/>
        </w:rPr>
        <w:t xml:space="preserve">.” Jesus raised him. That's a pretty good reason for celebration. She’s just grateful. Maybe Mary was grateful because of some things that Jesus had done in her. </w:t>
      </w:r>
    </w:p>
    <w:p w14:paraId="311EDBF1" w14:textId="77777777" w:rsidR="00EE6289" w:rsidRPr="00EE6289" w:rsidRDefault="00EE6289" w:rsidP="00EE6289">
      <w:pPr>
        <w:spacing w:line="276" w:lineRule="auto"/>
        <w:rPr>
          <w:rFonts w:ascii="Calibri" w:hAnsi="Calibri"/>
        </w:rPr>
      </w:pPr>
    </w:p>
    <w:p w14:paraId="07E87D67" w14:textId="07B59EFE" w:rsidR="00EE6289" w:rsidRPr="00EE6289" w:rsidRDefault="00EE6289" w:rsidP="00EE6289">
      <w:pPr>
        <w:spacing w:line="276" w:lineRule="auto"/>
        <w:rPr>
          <w:rFonts w:ascii="Calibri" w:hAnsi="Calibri"/>
        </w:rPr>
      </w:pPr>
      <w:r w:rsidRPr="00EE6289">
        <w:rPr>
          <w:rFonts w:ascii="Calibri" w:hAnsi="Calibri"/>
        </w:rPr>
        <w:t>Maybe you're grateful for some things that Christ has done in your heart. You used to be a person that struggled with finding purpose,</w:t>
      </w:r>
      <w:r w:rsidR="005A5B99">
        <w:rPr>
          <w:rFonts w:ascii="Calibri" w:hAnsi="Calibri"/>
        </w:rPr>
        <w:t xml:space="preserve"> or</w:t>
      </w:r>
      <w:r w:rsidRPr="00EE6289">
        <w:rPr>
          <w:rFonts w:ascii="Calibri" w:hAnsi="Calibri"/>
        </w:rPr>
        <w:t xml:space="preserve"> maybe depression, some type of substance abuse, or there were other challenges. But you met the Lord, and Christ began to give you some strength that you had never known before</w:t>
      </w:r>
      <w:r w:rsidR="005A5B99">
        <w:rPr>
          <w:rFonts w:ascii="Calibri" w:hAnsi="Calibri"/>
        </w:rPr>
        <w:t>. Y</w:t>
      </w:r>
      <w:r w:rsidRPr="00EE6289">
        <w:rPr>
          <w:rFonts w:ascii="Calibri" w:hAnsi="Calibri"/>
        </w:rPr>
        <w:t>ou're grateful. Your marriage was crumbling, but the Lord intervened and things were reconciled</w:t>
      </w:r>
      <w:r w:rsidR="005A5B99">
        <w:rPr>
          <w:rFonts w:ascii="Calibri" w:hAnsi="Calibri"/>
        </w:rPr>
        <w:t>. Y</w:t>
      </w:r>
      <w:r w:rsidRPr="00EE6289">
        <w:rPr>
          <w:rFonts w:ascii="Calibri" w:hAnsi="Calibri"/>
        </w:rPr>
        <w:t xml:space="preserve">ou're grateful. You are so excited. You're the </w:t>
      </w:r>
      <w:r w:rsidR="00FD203D">
        <w:rPr>
          <w:rFonts w:ascii="Calibri" w:hAnsi="Calibri"/>
        </w:rPr>
        <w:t>#1</w:t>
      </w:r>
      <w:r w:rsidRPr="00EE6289">
        <w:rPr>
          <w:rFonts w:ascii="Calibri" w:hAnsi="Calibri"/>
        </w:rPr>
        <w:t xml:space="preserve"> fan of Jesus because you have seen what He's done in your life. This is the heart of Mary. She</w:t>
      </w:r>
      <w:r w:rsidR="00FD203D">
        <w:rPr>
          <w:rFonts w:ascii="Calibri" w:hAnsi="Calibri"/>
        </w:rPr>
        <w:t>’s</w:t>
      </w:r>
      <w:r w:rsidRPr="00EE6289">
        <w:rPr>
          <w:rFonts w:ascii="Calibri" w:hAnsi="Calibri"/>
        </w:rPr>
        <w:t xml:space="preserve"> grateful. </w:t>
      </w:r>
    </w:p>
    <w:p w14:paraId="7D1F8B84" w14:textId="77777777" w:rsidR="00EE6289" w:rsidRPr="00EE6289" w:rsidRDefault="00EE6289" w:rsidP="00EE6289">
      <w:pPr>
        <w:spacing w:line="276" w:lineRule="auto"/>
        <w:rPr>
          <w:rFonts w:ascii="Calibri" w:hAnsi="Calibri"/>
        </w:rPr>
      </w:pPr>
    </w:p>
    <w:p w14:paraId="3E384283" w14:textId="56ECB43F" w:rsidR="00EE6289" w:rsidRPr="00EE6289" w:rsidRDefault="00EE6289" w:rsidP="00EE6289">
      <w:pPr>
        <w:spacing w:line="276" w:lineRule="auto"/>
        <w:rPr>
          <w:rFonts w:ascii="Calibri" w:hAnsi="Calibri"/>
        </w:rPr>
      </w:pPr>
      <w:r w:rsidRPr="00EE6289">
        <w:rPr>
          <w:rFonts w:ascii="Calibri" w:hAnsi="Calibri"/>
        </w:rPr>
        <w:t xml:space="preserve">I was talking with somebody the other day about the meaning of salvation. They said, “Pastor, if salvation is by grace through faith and not by my own works, why would anybody ever do anything that's good? What's the motivation?” It's a great question. I said, “Because the greatest motivation is not obligation, it's love.” I will do this for obligation </w:t>
      </w:r>
      <w:r w:rsidRPr="00EE6289">
        <w:rPr>
          <w:rFonts w:ascii="Calibri" w:hAnsi="Calibri"/>
          <w:i/>
          <w:iCs/>
        </w:rPr>
        <w:t>[Pastor holds hand out in line with waist]</w:t>
      </w:r>
      <w:r w:rsidRPr="00EE6289">
        <w:rPr>
          <w:rFonts w:ascii="Calibri" w:hAnsi="Calibri"/>
        </w:rPr>
        <w:t xml:space="preserve">. But I will do this for love </w:t>
      </w:r>
      <w:r w:rsidRPr="00EE6289">
        <w:rPr>
          <w:rFonts w:ascii="Calibri" w:hAnsi="Calibri"/>
          <w:i/>
          <w:iCs/>
        </w:rPr>
        <w:t xml:space="preserve">[Pastor lifts hand to be in line with head]. </w:t>
      </w:r>
      <w:r w:rsidRPr="00EE6289">
        <w:rPr>
          <w:rFonts w:ascii="Calibri" w:hAnsi="Calibri"/>
        </w:rPr>
        <w:t xml:space="preserve">If you're a follower of Jesus, you're motivated by your heart and by your soul, not by some obligation, not by a set of rules that the church handed to you. You are motivated by passion for Jesus. The law of love will drive you to be committed at a level that rules and obligation cannot even get close to. The highest level of motivation is love. </w:t>
      </w:r>
    </w:p>
    <w:p w14:paraId="0F5C634D" w14:textId="77777777" w:rsidR="00EE6289" w:rsidRPr="00EE6289" w:rsidRDefault="00EE6289" w:rsidP="00EE6289">
      <w:pPr>
        <w:spacing w:line="276" w:lineRule="auto"/>
        <w:rPr>
          <w:rFonts w:ascii="Calibri" w:hAnsi="Calibri"/>
        </w:rPr>
      </w:pPr>
    </w:p>
    <w:p w14:paraId="665A2DED" w14:textId="77777777" w:rsidR="00EE6289" w:rsidRPr="00EE6289" w:rsidRDefault="00EE6289" w:rsidP="00EE6289">
      <w:pPr>
        <w:spacing w:line="276" w:lineRule="auto"/>
        <w:rPr>
          <w:rFonts w:ascii="Calibri" w:hAnsi="Calibri"/>
        </w:rPr>
      </w:pPr>
      <w:r w:rsidRPr="00EE6289">
        <w:rPr>
          <w:rFonts w:ascii="Calibri" w:hAnsi="Calibri"/>
        </w:rPr>
        <w:t xml:space="preserve">This is the heart of Mary. Mary is a lover of Jesus. Jesus is in the house. I’m spending time with Jesus. Is there anything more wonderful than that? </w:t>
      </w:r>
    </w:p>
    <w:p w14:paraId="2CA0DCB4" w14:textId="77777777" w:rsidR="00EE6289" w:rsidRPr="00EE6289" w:rsidRDefault="00EE6289" w:rsidP="00EE6289">
      <w:pPr>
        <w:spacing w:line="276" w:lineRule="auto"/>
        <w:rPr>
          <w:rFonts w:ascii="Calibri" w:hAnsi="Calibri"/>
        </w:rPr>
      </w:pPr>
    </w:p>
    <w:p w14:paraId="323FA5AE" w14:textId="50E49E30" w:rsidR="00EE6289" w:rsidRPr="00EE6289" w:rsidRDefault="00EE6289" w:rsidP="00EE6289">
      <w:pPr>
        <w:spacing w:line="276" w:lineRule="auto"/>
        <w:rPr>
          <w:rFonts w:ascii="Calibri" w:hAnsi="Calibri"/>
        </w:rPr>
      </w:pPr>
      <w:r w:rsidRPr="00EE6289">
        <w:rPr>
          <w:rFonts w:ascii="Calibri" w:hAnsi="Calibri"/>
        </w:rPr>
        <w:t xml:space="preserve">Notice what it says here. “She washes his feet.” In normal circumstances the hostess would maybe anoint the head with oil, but not the feet. The servants would wash the feet. There was some nasty something on people's feet in the ancient world. You needed to get your feet washed. </w:t>
      </w:r>
      <w:r w:rsidR="005A5B99">
        <w:rPr>
          <w:rFonts w:ascii="Calibri" w:hAnsi="Calibri"/>
        </w:rPr>
        <w:t>T</w:t>
      </w:r>
      <w:r w:rsidRPr="00EE6289">
        <w:rPr>
          <w:rFonts w:ascii="Calibri" w:hAnsi="Calibri"/>
        </w:rPr>
        <w:t xml:space="preserve">he servant did that. Mary </w:t>
      </w:r>
      <w:r w:rsidR="00230A32">
        <w:rPr>
          <w:rFonts w:ascii="Calibri" w:hAnsi="Calibri"/>
        </w:rPr>
        <w:t>wa</w:t>
      </w:r>
      <w:r w:rsidRPr="00EE6289">
        <w:rPr>
          <w:rFonts w:ascii="Calibri" w:hAnsi="Calibri"/>
        </w:rPr>
        <w:t>s so caught up in the moment that she beg</w:t>
      </w:r>
      <w:r w:rsidR="00230A32">
        <w:rPr>
          <w:rFonts w:ascii="Calibri" w:hAnsi="Calibri"/>
        </w:rPr>
        <w:t>an</w:t>
      </w:r>
      <w:r w:rsidRPr="00EE6289">
        <w:rPr>
          <w:rFonts w:ascii="Calibri" w:hAnsi="Calibri"/>
        </w:rPr>
        <w:t xml:space="preserve"> to do what the servant did, which shows us her humility. </w:t>
      </w:r>
    </w:p>
    <w:p w14:paraId="4EC3D834" w14:textId="77777777" w:rsidR="00EE6289" w:rsidRPr="00EE6289" w:rsidRDefault="00EE6289" w:rsidP="00EE6289">
      <w:pPr>
        <w:spacing w:line="276" w:lineRule="auto"/>
        <w:rPr>
          <w:rFonts w:ascii="Calibri" w:hAnsi="Calibri"/>
        </w:rPr>
      </w:pPr>
    </w:p>
    <w:p w14:paraId="4A4A347B" w14:textId="77777777" w:rsidR="00EE6289" w:rsidRPr="00EE6289" w:rsidRDefault="00EE6289" w:rsidP="00EE6289">
      <w:pPr>
        <w:spacing w:line="276" w:lineRule="auto"/>
        <w:rPr>
          <w:rFonts w:ascii="Calibri" w:hAnsi="Calibri"/>
        </w:rPr>
      </w:pPr>
      <w:r w:rsidRPr="00EE6289">
        <w:rPr>
          <w:rFonts w:ascii="Calibri" w:hAnsi="Calibri"/>
        </w:rPr>
        <w:t xml:space="preserve">In Psalm 23:5 it says, “You anoint my head with oil. You set a table before me in the presence of my enemies.” That's the norm. What does she do? She takes the pure nard and begins to put it on the feet of Jesus. </w:t>
      </w:r>
    </w:p>
    <w:p w14:paraId="1BCC3A9D" w14:textId="77777777" w:rsidR="00EE6289" w:rsidRPr="00EE6289" w:rsidRDefault="00EE6289" w:rsidP="00EE6289">
      <w:pPr>
        <w:spacing w:line="276" w:lineRule="auto"/>
        <w:rPr>
          <w:rFonts w:ascii="Calibri" w:hAnsi="Calibri"/>
        </w:rPr>
      </w:pPr>
    </w:p>
    <w:p w14:paraId="04F14A0B" w14:textId="447B6DD5" w:rsidR="00EE6289" w:rsidRPr="00EE6289" w:rsidRDefault="00EE6289" w:rsidP="00EE6289">
      <w:pPr>
        <w:spacing w:line="276" w:lineRule="auto"/>
        <w:rPr>
          <w:rFonts w:ascii="Calibri" w:hAnsi="Calibri"/>
        </w:rPr>
      </w:pPr>
      <w:r w:rsidRPr="00EE6289">
        <w:rPr>
          <w:rFonts w:ascii="Calibri" w:hAnsi="Calibri"/>
        </w:rPr>
        <w:t>It says here that this was worth one year's wage. Just think for a moment what you make in one year. That's how valuable this perfume was. This stuff must have smelled great. This would rival Clive Christian, Coco Chanel, Gucci, Creed, or whatever else you could come up with. This was the good stuff. This was not Brut by Faberge.</w:t>
      </w:r>
    </w:p>
    <w:p w14:paraId="37B23388" w14:textId="77777777" w:rsidR="00EE6289" w:rsidRPr="00EE6289" w:rsidRDefault="00EE6289" w:rsidP="00EE6289">
      <w:pPr>
        <w:spacing w:line="276" w:lineRule="auto"/>
        <w:rPr>
          <w:rFonts w:ascii="Calibri" w:hAnsi="Calibri"/>
        </w:rPr>
      </w:pPr>
    </w:p>
    <w:p w14:paraId="4A6FB056" w14:textId="0E45CDF8" w:rsidR="00EE6289" w:rsidRPr="00EE6289" w:rsidRDefault="00EE6289" w:rsidP="00EE6289">
      <w:pPr>
        <w:spacing w:line="276" w:lineRule="auto"/>
        <w:rPr>
          <w:rFonts w:ascii="Calibri" w:hAnsi="Calibri"/>
        </w:rPr>
      </w:pPr>
      <w:r w:rsidRPr="00EE6289">
        <w:rPr>
          <w:rFonts w:ascii="Calibri" w:hAnsi="Calibri"/>
        </w:rPr>
        <w:lastRenderedPageBreak/>
        <w:t>When I was in the 6</w:t>
      </w:r>
      <w:r w:rsidRPr="00EE6289">
        <w:rPr>
          <w:rFonts w:ascii="Calibri" w:hAnsi="Calibri"/>
          <w:vertAlign w:val="superscript"/>
        </w:rPr>
        <w:t>th</w:t>
      </w:r>
      <w:r w:rsidRPr="00EE6289">
        <w:rPr>
          <w:rFonts w:ascii="Calibri" w:hAnsi="Calibri"/>
        </w:rPr>
        <w:t xml:space="preserve"> grade, I had</w:t>
      </w:r>
      <w:r w:rsidR="005A5B99">
        <w:rPr>
          <w:rFonts w:ascii="Calibri" w:hAnsi="Calibri"/>
        </w:rPr>
        <w:t xml:space="preserve"> a</w:t>
      </w:r>
      <w:r w:rsidRPr="00EE6289">
        <w:rPr>
          <w:rFonts w:ascii="Calibri" w:hAnsi="Calibri"/>
        </w:rPr>
        <w:t xml:space="preserve"> crush on this girl and she gave me some Chaps by Ralph Lauren. I wore that stuff. It was awesome. I was allergic to it too. I'm allergic to everything. But I wore the Ralph Lauren. It was worth it. Sneezing, blowing my nose the whole time – it was worth it to smell that good. </w:t>
      </w:r>
    </w:p>
    <w:p w14:paraId="39CCBB78" w14:textId="77777777" w:rsidR="00EE6289" w:rsidRPr="00EE6289" w:rsidRDefault="00EE6289" w:rsidP="00EE6289">
      <w:pPr>
        <w:spacing w:line="276" w:lineRule="auto"/>
        <w:rPr>
          <w:rFonts w:ascii="Calibri" w:hAnsi="Calibri"/>
        </w:rPr>
      </w:pPr>
    </w:p>
    <w:p w14:paraId="7E40B777" w14:textId="58B83DA6" w:rsidR="00EE6289" w:rsidRPr="00EE6289" w:rsidRDefault="00EE6289" w:rsidP="00EE6289">
      <w:pPr>
        <w:spacing w:line="276" w:lineRule="auto"/>
        <w:rPr>
          <w:rFonts w:ascii="Calibri" w:hAnsi="Calibri"/>
        </w:rPr>
      </w:pPr>
      <w:r w:rsidRPr="00EE6289">
        <w:rPr>
          <w:rFonts w:ascii="Calibri" w:hAnsi="Calibri"/>
        </w:rPr>
        <w:t xml:space="preserve">She busts the good stuff. She doesn't even give </w:t>
      </w:r>
      <w:proofErr w:type="gramStart"/>
      <w:r w:rsidRPr="00EE6289">
        <w:rPr>
          <w:rFonts w:ascii="Calibri" w:hAnsi="Calibri"/>
        </w:rPr>
        <w:t>Jesus</w:t>
      </w:r>
      <w:proofErr w:type="gramEnd"/>
      <w:r w:rsidRPr="00EE6289">
        <w:rPr>
          <w:rFonts w:ascii="Calibri" w:hAnsi="Calibri"/>
        </w:rPr>
        <w:t xml:space="preserve"> half of the pint of nard. She’s dousing Him with the whole thing. Can you imagine how that room must have smelled? A lot of times when you put on cologne or some smell good, you can just dab your finger with it or spray a little bit. A good bottle of perfume or cologne can last a really long time. But she's dousing Jesus’ feet she's so in it. </w:t>
      </w:r>
    </w:p>
    <w:p w14:paraId="13CB5E5F" w14:textId="77777777" w:rsidR="00EE6289" w:rsidRPr="00EE6289" w:rsidRDefault="00EE6289" w:rsidP="00EE6289">
      <w:pPr>
        <w:spacing w:line="276" w:lineRule="auto"/>
        <w:rPr>
          <w:rFonts w:ascii="Calibri" w:hAnsi="Calibri"/>
        </w:rPr>
      </w:pPr>
    </w:p>
    <w:p w14:paraId="7BF02C03" w14:textId="28879DB3" w:rsidR="00EE6289" w:rsidRPr="00EE6289" w:rsidRDefault="00EE6289" w:rsidP="00EE6289">
      <w:pPr>
        <w:spacing w:line="276" w:lineRule="auto"/>
        <w:rPr>
          <w:rFonts w:ascii="Calibri" w:hAnsi="Calibri"/>
        </w:rPr>
      </w:pPr>
      <w:r w:rsidRPr="00EE6289">
        <w:rPr>
          <w:rFonts w:ascii="Calibri" w:hAnsi="Calibri"/>
        </w:rPr>
        <w:t>A pint is about 16 ounces I'm told. That's like a venti over at Starbucks. You can just imagine the venti at Starbucks on the feet of Jesus. Wow. This was intense. This was something to behold. Maybe that's why the gospel writers told her story.</w:t>
      </w:r>
    </w:p>
    <w:p w14:paraId="47D5768F" w14:textId="77777777" w:rsidR="00EE6289" w:rsidRPr="00EE6289" w:rsidRDefault="00EE6289" w:rsidP="00EE6289">
      <w:pPr>
        <w:spacing w:line="276" w:lineRule="auto"/>
        <w:rPr>
          <w:rFonts w:ascii="Calibri" w:hAnsi="Calibri"/>
        </w:rPr>
      </w:pPr>
    </w:p>
    <w:p w14:paraId="6332355F" w14:textId="77777777" w:rsidR="00EE6289" w:rsidRPr="00EE6289" w:rsidRDefault="00EE6289" w:rsidP="00EE6289">
      <w:pPr>
        <w:spacing w:line="276" w:lineRule="auto"/>
        <w:rPr>
          <w:rFonts w:ascii="Calibri" w:hAnsi="Calibri"/>
        </w:rPr>
      </w:pPr>
      <w:r w:rsidRPr="00EE6289">
        <w:rPr>
          <w:rFonts w:ascii="Calibri" w:hAnsi="Calibri"/>
        </w:rPr>
        <w:t xml:space="preserve">She wipes Him with her hair. In the ancient world, men did not see women with their hair down unless they were married. But she breaks cultural norms. Again, Mary is caught up in the moment. God, give us a heart for you that is not bound up by what is the cultural norm. Let us be people that will be led and filled by the Holy Spirit to do what God has purposed for us to do, even when it causes us to color outside the lines and to do things that maybe other people think are kind of odd and weird. </w:t>
      </w:r>
    </w:p>
    <w:p w14:paraId="18366D28" w14:textId="77777777" w:rsidR="00EE6289" w:rsidRPr="00EE6289" w:rsidRDefault="00EE6289" w:rsidP="00EE6289">
      <w:pPr>
        <w:spacing w:line="276" w:lineRule="auto"/>
        <w:rPr>
          <w:rFonts w:ascii="Calibri" w:hAnsi="Calibri"/>
        </w:rPr>
      </w:pPr>
    </w:p>
    <w:p w14:paraId="7B0663BB" w14:textId="4308E5B5" w:rsidR="00EE6289" w:rsidRPr="00EE6289" w:rsidRDefault="00EE6289" w:rsidP="00EE6289">
      <w:pPr>
        <w:spacing w:line="276" w:lineRule="auto"/>
        <w:rPr>
          <w:rFonts w:ascii="Calibri" w:hAnsi="Calibri"/>
        </w:rPr>
      </w:pPr>
      <w:r w:rsidRPr="00EE6289">
        <w:rPr>
          <w:rFonts w:ascii="Calibri" w:hAnsi="Calibri"/>
        </w:rPr>
        <w:t>This was this worship experience. This was an amazing time that she had of worship and generosity. She’s caught up in love. She just loves Jesus. Mary doesn't try to defend herself</w:t>
      </w:r>
      <w:r w:rsidR="00E32FF8">
        <w:rPr>
          <w:rFonts w:ascii="Calibri" w:hAnsi="Calibri"/>
        </w:rPr>
        <w:t xml:space="preserve"> wh</w:t>
      </w:r>
      <w:r w:rsidRPr="00EE6289">
        <w:rPr>
          <w:rFonts w:ascii="Calibri" w:hAnsi="Calibri"/>
        </w:rPr>
        <w:t>en people are standing around going, “What</w:t>
      </w:r>
      <w:r w:rsidR="005A5B99">
        <w:rPr>
          <w:rFonts w:ascii="Calibri" w:hAnsi="Calibri"/>
        </w:rPr>
        <w:t xml:space="preserve"> i</w:t>
      </w:r>
      <w:r w:rsidRPr="00EE6289">
        <w:rPr>
          <w:rFonts w:ascii="Calibri" w:hAnsi="Calibri"/>
        </w:rPr>
        <w:t xml:space="preserve">s she doing?” She’s just pouring it out. </w:t>
      </w:r>
    </w:p>
    <w:p w14:paraId="3F2CF2B9" w14:textId="77777777" w:rsidR="00EE6289" w:rsidRPr="00EE6289" w:rsidRDefault="00EE6289" w:rsidP="00EE6289">
      <w:pPr>
        <w:spacing w:line="276" w:lineRule="auto"/>
        <w:rPr>
          <w:rFonts w:ascii="Calibri" w:hAnsi="Calibri"/>
        </w:rPr>
      </w:pPr>
    </w:p>
    <w:p w14:paraId="3A686B5D" w14:textId="4674F864" w:rsidR="00EE6289" w:rsidRPr="00EE6289" w:rsidRDefault="00EE6289" w:rsidP="00EE6289">
      <w:pPr>
        <w:spacing w:line="276" w:lineRule="auto"/>
        <w:rPr>
          <w:rFonts w:ascii="Calibri" w:hAnsi="Calibri"/>
        </w:rPr>
      </w:pPr>
      <w:r w:rsidRPr="00EE6289">
        <w:rPr>
          <w:rFonts w:ascii="Calibri" w:hAnsi="Calibri"/>
        </w:rPr>
        <w:t>When I got engaged to Gena a few years ago, I was a grad student</w:t>
      </w:r>
      <w:r w:rsidR="005A5B99">
        <w:rPr>
          <w:rFonts w:ascii="Calibri" w:hAnsi="Calibri"/>
        </w:rPr>
        <w:t>.</w:t>
      </w:r>
      <w:r w:rsidRPr="00EE6289">
        <w:rPr>
          <w:rFonts w:ascii="Calibri" w:hAnsi="Calibri"/>
        </w:rPr>
        <w:t xml:space="preserve"> I was at the seminary getting a master's degree. I had officially no money. I worked at a church. I made $1.50 a month and I lived at home with </w:t>
      </w:r>
      <w:r w:rsidR="00E32FF8">
        <w:rPr>
          <w:rFonts w:ascii="Calibri" w:hAnsi="Calibri"/>
        </w:rPr>
        <w:t>M</w:t>
      </w:r>
      <w:r w:rsidRPr="00EE6289">
        <w:rPr>
          <w:rFonts w:ascii="Calibri" w:hAnsi="Calibri"/>
        </w:rPr>
        <w:t xml:space="preserve">om and </w:t>
      </w:r>
      <w:r w:rsidR="00E32FF8">
        <w:rPr>
          <w:rFonts w:ascii="Calibri" w:hAnsi="Calibri"/>
        </w:rPr>
        <w:t>D</w:t>
      </w:r>
      <w:r w:rsidRPr="00EE6289">
        <w:rPr>
          <w:rFonts w:ascii="Calibri" w:hAnsi="Calibri"/>
        </w:rPr>
        <w:t xml:space="preserve">ad. I managed to save just a little bit of money, but pretty much I had no money. Gena and I fell in love. We wanted to get married. We were on the fast track to get married. I was like, “I </w:t>
      </w:r>
      <w:r w:rsidR="004F3422">
        <w:rPr>
          <w:rFonts w:ascii="Calibri" w:hAnsi="Calibri"/>
        </w:rPr>
        <w:t>have</w:t>
      </w:r>
      <w:r w:rsidRPr="00EE6289">
        <w:rPr>
          <w:rFonts w:ascii="Calibri" w:hAnsi="Calibri"/>
        </w:rPr>
        <w:t xml:space="preserve"> to get a ring.” I went and talked to this lady that sold jewelry that was a friend of my parents. I found this really nice stone. It was beautiful and it was magnificent. I didn't even think that I could get something that good for her. I looked at my bank account</w:t>
      </w:r>
      <w:r w:rsidR="004F3422">
        <w:rPr>
          <w:rFonts w:ascii="Calibri" w:hAnsi="Calibri"/>
        </w:rPr>
        <w:t xml:space="preserve"> </w:t>
      </w:r>
      <w:r w:rsidRPr="00EE6289">
        <w:rPr>
          <w:rFonts w:ascii="Calibri" w:hAnsi="Calibri"/>
        </w:rPr>
        <w:t xml:space="preserve">and it was pretty much going to take everything that I had to buy that stone. I said, “I </w:t>
      </w:r>
      <w:r w:rsidR="00E32FF8">
        <w:rPr>
          <w:rFonts w:ascii="Calibri" w:hAnsi="Calibri"/>
        </w:rPr>
        <w:t>have</w:t>
      </w:r>
      <w:r w:rsidRPr="00EE6289">
        <w:rPr>
          <w:rFonts w:ascii="Calibri" w:hAnsi="Calibri"/>
        </w:rPr>
        <w:t xml:space="preserve"> to go for it. I </w:t>
      </w:r>
      <w:r w:rsidR="00E32FF8">
        <w:rPr>
          <w:rFonts w:ascii="Calibri" w:hAnsi="Calibri"/>
        </w:rPr>
        <w:t>have</w:t>
      </w:r>
      <w:r w:rsidRPr="00EE6289">
        <w:rPr>
          <w:rFonts w:ascii="Calibri" w:hAnsi="Calibri"/>
        </w:rPr>
        <w:t xml:space="preserve"> to get Gena a good ring.” I bought the stone. </w:t>
      </w:r>
    </w:p>
    <w:p w14:paraId="52EBA58D" w14:textId="77777777" w:rsidR="00EE6289" w:rsidRPr="00EE6289" w:rsidRDefault="00EE6289" w:rsidP="00EE6289">
      <w:pPr>
        <w:spacing w:line="276" w:lineRule="auto"/>
        <w:rPr>
          <w:rFonts w:ascii="Calibri" w:hAnsi="Calibri"/>
        </w:rPr>
      </w:pPr>
    </w:p>
    <w:p w14:paraId="353AF91A" w14:textId="3B334DE9" w:rsidR="00EE6289" w:rsidRPr="00EE6289" w:rsidRDefault="00EE6289" w:rsidP="00EE6289">
      <w:pPr>
        <w:spacing w:line="276" w:lineRule="auto"/>
        <w:rPr>
          <w:rFonts w:ascii="Calibri" w:hAnsi="Calibri"/>
        </w:rPr>
      </w:pPr>
      <w:r w:rsidRPr="00EE6289">
        <w:rPr>
          <w:rFonts w:ascii="Calibri" w:hAnsi="Calibri"/>
        </w:rPr>
        <w:lastRenderedPageBreak/>
        <w:t>But there</w:t>
      </w:r>
      <w:r w:rsidR="00E32FF8">
        <w:rPr>
          <w:rFonts w:ascii="Calibri" w:hAnsi="Calibri"/>
        </w:rPr>
        <w:t xml:space="preserve"> wa</w:t>
      </w:r>
      <w:r w:rsidRPr="00EE6289">
        <w:rPr>
          <w:rFonts w:ascii="Calibri" w:hAnsi="Calibri"/>
        </w:rPr>
        <w:t>s a problem</w:t>
      </w:r>
      <w:r w:rsidR="00E32FF8">
        <w:rPr>
          <w:rFonts w:ascii="Calibri" w:hAnsi="Calibri"/>
        </w:rPr>
        <w:t>.</w:t>
      </w:r>
      <w:r w:rsidRPr="00EE6289">
        <w:rPr>
          <w:rFonts w:ascii="Calibri" w:hAnsi="Calibri"/>
        </w:rPr>
        <w:t xml:space="preserve"> You can't just have a stone</w:t>
      </w:r>
      <w:r w:rsidR="00E32FF8">
        <w:rPr>
          <w:rFonts w:ascii="Calibri" w:hAnsi="Calibri"/>
        </w:rPr>
        <w:t>;</w:t>
      </w:r>
      <w:r w:rsidRPr="00EE6289">
        <w:rPr>
          <w:rFonts w:ascii="Calibri" w:hAnsi="Calibri"/>
        </w:rPr>
        <w:t xml:space="preserve"> you have to have a setting. A diamond is not good if you put it in your pocket. Now I </w:t>
      </w:r>
      <w:r w:rsidR="00E32FF8">
        <w:rPr>
          <w:rFonts w:ascii="Calibri" w:hAnsi="Calibri"/>
        </w:rPr>
        <w:t>had</w:t>
      </w:r>
      <w:r w:rsidRPr="00EE6289">
        <w:rPr>
          <w:rFonts w:ascii="Calibri" w:hAnsi="Calibri"/>
        </w:rPr>
        <w:t xml:space="preserve"> another problem. The lady said, “I've got this special band that</w:t>
      </w:r>
      <w:r w:rsidR="00E32FF8">
        <w:rPr>
          <w:rFonts w:ascii="Calibri" w:hAnsi="Calibri"/>
        </w:rPr>
        <w:t xml:space="preserve"> has</w:t>
      </w:r>
      <w:r w:rsidRPr="00EE6289">
        <w:rPr>
          <w:rFonts w:ascii="Calibri" w:hAnsi="Calibri"/>
        </w:rPr>
        <w:t xml:space="preserve"> these princess cut diamonds on the side. It would be so perfect.” It was her size and I was like, “Oh my gosh. I </w:t>
      </w:r>
      <w:r w:rsidR="00E32FF8">
        <w:rPr>
          <w:rFonts w:ascii="Calibri" w:hAnsi="Calibri"/>
        </w:rPr>
        <w:t>have</w:t>
      </w:r>
      <w:r w:rsidRPr="00EE6289">
        <w:rPr>
          <w:rFonts w:ascii="Calibri" w:hAnsi="Calibri"/>
        </w:rPr>
        <w:t xml:space="preserve"> to have that. What do I do? I have no money. I have money for the stone. I have no money for the setting. What do I do?” The lady said, “Ryan, I never let anybody do this, but I'll let you pay it out.” I was like, “Awesome.” I was doing all these odd jobs on the side, trying to pay for the band and all that. I finally got that together. </w:t>
      </w:r>
    </w:p>
    <w:p w14:paraId="32731CFC" w14:textId="77777777" w:rsidR="00EE6289" w:rsidRPr="00EE6289" w:rsidRDefault="00EE6289" w:rsidP="00EE6289">
      <w:pPr>
        <w:spacing w:line="276" w:lineRule="auto"/>
        <w:rPr>
          <w:rFonts w:ascii="Calibri" w:hAnsi="Calibri"/>
        </w:rPr>
      </w:pPr>
    </w:p>
    <w:p w14:paraId="052BAE6A" w14:textId="3E696C6C" w:rsidR="00EE6289" w:rsidRPr="00EE6289" w:rsidRDefault="00EE6289" w:rsidP="00EE6289">
      <w:pPr>
        <w:spacing w:line="276" w:lineRule="auto"/>
        <w:rPr>
          <w:rFonts w:ascii="Calibri" w:hAnsi="Calibri"/>
          <w:i/>
          <w:iCs/>
        </w:rPr>
      </w:pPr>
      <w:r w:rsidRPr="00EE6289">
        <w:rPr>
          <w:rFonts w:ascii="Calibri" w:hAnsi="Calibri"/>
        </w:rPr>
        <w:t>When I gave it to Gena, she was so thrilled. She was a teacher at the time and she was at the school a couple of days after we got engaged. One of her kids, a 5</w:t>
      </w:r>
      <w:r w:rsidRPr="00EE6289">
        <w:rPr>
          <w:rFonts w:ascii="Calibri" w:hAnsi="Calibri"/>
          <w:vertAlign w:val="superscript"/>
        </w:rPr>
        <w:t>th</w:t>
      </w:r>
      <w:r w:rsidRPr="00EE6289">
        <w:rPr>
          <w:rFonts w:ascii="Calibri" w:hAnsi="Calibri"/>
        </w:rPr>
        <w:t xml:space="preserve"> or 6</w:t>
      </w:r>
      <w:r w:rsidRPr="00EE6289">
        <w:rPr>
          <w:rFonts w:ascii="Calibri" w:hAnsi="Calibri"/>
          <w:vertAlign w:val="superscript"/>
        </w:rPr>
        <w:t>th</w:t>
      </w:r>
      <w:r w:rsidRPr="00EE6289">
        <w:rPr>
          <w:rFonts w:ascii="Calibri" w:hAnsi="Calibri"/>
        </w:rPr>
        <w:t xml:space="preserve"> grade girl paid her the greatest compliment. She said, “Miss Key, your ring done soaked up all the sunshine. Your ring is blinding me.” If you're a woman, is that</w:t>
      </w:r>
      <w:r w:rsidR="00E32FF8">
        <w:rPr>
          <w:rFonts w:ascii="Calibri" w:hAnsi="Calibri"/>
        </w:rPr>
        <w:t xml:space="preserve"> </w:t>
      </w:r>
      <w:r w:rsidRPr="00EE6289">
        <w:rPr>
          <w:rFonts w:ascii="Calibri" w:hAnsi="Calibri"/>
        </w:rPr>
        <w:t xml:space="preserve">the greatest compliment you've ever heard? Because when you get engaged you float. I don't know what it is. Women start walking like this </w:t>
      </w:r>
      <w:r w:rsidRPr="00EE6289">
        <w:rPr>
          <w:rFonts w:ascii="Calibri" w:hAnsi="Calibri"/>
          <w:i/>
          <w:iCs/>
        </w:rPr>
        <w:t>[walks with left arm out at shoulder-height with fingers pointing down]</w:t>
      </w:r>
      <w:r w:rsidRPr="00EE6289">
        <w:rPr>
          <w:rFonts w:ascii="Calibri" w:hAnsi="Calibri"/>
        </w:rPr>
        <w:t xml:space="preserve"> when they get engaged. It's not the same. It's not this </w:t>
      </w:r>
      <w:r w:rsidRPr="00EE6289">
        <w:rPr>
          <w:rFonts w:ascii="Calibri" w:hAnsi="Calibri"/>
          <w:i/>
          <w:iCs/>
        </w:rPr>
        <w:t>[walks with left hand in pocket]</w:t>
      </w:r>
      <w:r w:rsidRPr="00EE6289">
        <w:rPr>
          <w:rFonts w:ascii="Calibri" w:hAnsi="Calibri"/>
        </w:rPr>
        <w:t xml:space="preserve">. It's not this </w:t>
      </w:r>
      <w:r w:rsidRPr="00EE6289">
        <w:rPr>
          <w:rFonts w:ascii="Calibri" w:hAnsi="Calibri"/>
          <w:i/>
          <w:iCs/>
        </w:rPr>
        <w:t>[walks with left arm down by side]</w:t>
      </w:r>
      <w:r w:rsidRPr="00EE6289">
        <w:rPr>
          <w:rFonts w:ascii="Calibri" w:hAnsi="Calibri"/>
        </w:rPr>
        <w:t xml:space="preserve">. It's like this </w:t>
      </w:r>
      <w:r w:rsidRPr="00EE6289">
        <w:rPr>
          <w:rFonts w:ascii="Calibri" w:hAnsi="Calibri"/>
          <w:i/>
          <w:iCs/>
        </w:rPr>
        <w:t>[walks with left arm out at shoulder-height with fingers pointing down].</w:t>
      </w:r>
    </w:p>
    <w:p w14:paraId="77CEDB31" w14:textId="77777777" w:rsidR="00EE6289" w:rsidRPr="00EE6289" w:rsidRDefault="00EE6289" w:rsidP="00EE6289">
      <w:pPr>
        <w:spacing w:line="276" w:lineRule="auto"/>
        <w:rPr>
          <w:rFonts w:ascii="Calibri" w:hAnsi="Calibri"/>
        </w:rPr>
      </w:pPr>
    </w:p>
    <w:p w14:paraId="55BBD9F7" w14:textId="2ABFE257" w:rsidR="00EE6289" w:rsidRPr="00EE6289" w:rsidRDefault="00EE6289" w:rsidP="00EE6289">
      <w:pPr>
        <w:spacing w:line="276" w:lineRule="auto"/>
        <w:rPr>
          <w:rFonts w:ascii="Calibri" w:hAnsi="Calibri"/>
        </w:rPr>
      </w:pPr>
      <w:r w:rsidRPr="00EE6289">
        <w:rPr>
          <w:rFonts w:ascii="Calibri" w:hAnsi="Calibri"/>
        </w:rPr>
        <w:t xml:space="preserve">I have never regretted spending money on that ring. Gena was thanking me the other day. “Ryan, thank you so much.” Why? Because it was an act of love. I loved her. When you love somebody, it's natural to want to give your very best. </w:t>
      </w:r>
    </w:p>
    <w:p w14:paraId="22A5B99D" w14:textId="77777777" w:rsidR="00EE6289" w:rsidRPr="00EE6289" w:rsidRDefault="00EE6289" w:rsidP="00EE6289">
      <w:pPr>
        <w:spacing w:line="276" w:lineRule="auto"/>
        <w:rPr>
          <w:rFonts w:ascii="Calibri" w:hAnsi="Calibri"/>
        </w:rPr>
      </w:pPr>
    </w:p>
    <w:p w14:paraId="4ACE908E" w14:textId="6EAB6131" w:rsidR="00EE6289" w:rsidRPr="00EE6289" w:rsidRDefault="00EE6289" w:rsidP="00EE6289">
      <w:pPr>
        <w:spacing w:line="276" w:lineRule="auto"/>
        <w:rPr>
          <w:rFonts w:ascii="Calibri" w:hAnsi="Calibri"/>
        </w:rPr>
      </w:pPr>
      <w:r w:rsidRPr="00EE6289">
        <w:rPr>
          <w:rFonts w:ascii="Calibri" w:hAnsi="Calibri"/>
        </w:rPr>
        <w:t xml:space="preserve">I think this is the heart of Mary. “I love Jesus. What do I have? I </w:t>
      </w:r>
      <w:r w:rsidR="00E32FF8">
        <w:rPr>
          <w:rFonts w:ascii="Calibri" w:hAnsi="Calibri"/>
        </w:rPr>
        <w:t xml:space="preserve">have </w:t>
      </w:r>
      <w:r w:rsidRPr="00EE6289">
        <w:rPr>
          <w:rFonts w:ascii="Calibri" w:hAnsi="Calibri"/>
        </w:rPr>
        <w:t>some perfume. Jesus' feet are dirty. Maybe I should pour the perfume on His feet.”</w:t>
      </w:r>
    </w:p>
    <w:p w14:paraId="718C6D3A" w14:textId="77777777" w:rsidR="00EE6289" w:rsidRPr="00EE6289" w:rsidRDefault="00EE6289" w:rsidP="00EE6289">
      <w:pPr>
        <w:spacing w:line="276" w:lineRule="auto"/>
        <w:rPr>
          <w:rFonts w:ascii="Calibri" w:hAnsi="Calibri"/>
        </w:rPr>
      </w:pPr>
    </w:p>
    <w:p w14:paraId="33473B83" w14:textId="1069E9F9" w:rsidR="00EE6289" w:rsidRPr="00EE6289" w:rsidRDefault="00EE6289" w:rsidP="00EE6289">
      <w:pPr>
        <w:spacing w:line="276" w:lineRule="auto"/>
        <w:rPr>
          <w:rFonts w:ascii="Calibri" w:hAnsi="Calibri"/>
        </w:rPr>
      </w:pPr>
      <w:r w:rsidRPr="00EE6289">
        <w:rPr>
          <w:rFonts w:ascii="Calibri" w:hAnsi="Calibri"/>
        </w:rPr>
        <w:t xml:space="preserve">Sometimes giving doesn't make sense. It's not logical. The </w:t>
      </w:r>
      <w:r w:rsidR="00E32FF8">
        <w:rPr>
          <w:rFonts w:ascii="Calibri" w:hAnsi="Calibri"/>
        </w:rPr>
        <w:t>S</w:t>
      </w:r>
      <w:r w:rsidRPr="00EE6289">
        <w:rPr>
          <w:rFonts w:ascii="Calibri" w:hAnsi="Calibri"/>
        </w:rPr>
        <w:t xml:space="preserve">cripture says she had actually saved the perfume to embalm Jesus' body. But she was so caught up in the moment of worship, she could not contain herself. </w:t>
      </w:r>
    </w:p>
    <w:p w14:paraId="4EC2EABA" w14:textId="77777777" w:rsidR="00EE6289" w:rsidRPr="00EE6289" w:rsidRDefault="00EE6289" w:rsidP="00EE6289">
      <w:pPr>
        <w:spacing w:line="276" w:lineRule="auto"/>
        <w:rPr>
          <w:rFonts w:ascii="Calibri" w:hAnsi="Calibri"/>
        </w:rPr>
      </w:pPr>
    </w:p>
    <w:p w14:paraId="26B3CF1E" w14:textId="388241EA" w:rsidR="00EE6289" w:rsidRPr="00EE6289" w:rsidRDefault="00EE6289" w:rsidP="00EE6289">
      <w:pPr>
        <w:spacing w:line="276" w:lineRule="auto"/>
        <w:rPr>
          <w:rFonts w:ascii="Calibri" w:hAnsi="Calibri"/>
        </w:rPr>
      </w:pPr>
      <w:r w:rsidRPr="00EE6289">
        <w:rPr>
          <w:rFonts w:ascii="Calibri" w:hAnsi="Calibri"/>
        </w:rPr>
        <w:t>Many of you know that it took us a long time to have children. Gena and I were married 7 or 8 years before we had our first. It felt like 15 years. Some of you know what I'm talking about. We went back-to-back</w:t>
      </w:r>
      <w:r w:rsidR="00E32FF8">
        <w:rPr>
          <w:rFonts w:ascii="Calibri" w:hAnsi="Calibri"/>
        </w:rPr>
        <w:t>,</w:t>
      </w:r>
      <w:r w:rsidRPr="00EE6289">
        <w:rPr>
          <w:rFonts w:ascii="Calibri" w:hAnsi="Calibri"/>
        </w:rPr>
        <w:t xml:space="preserve"> though. We had two in a row, which was so amazing to me. It took 7 or 8 years to have the first and then we had two in a row. It's amazing. </w:t>
      </w:r>
    </w:p>
    <w:p w14:paraId="5B1D7ACD" w14:textId="77777777" w:rsidR="00EE6289" w:rsidRPr="00EE6289" w:rsidRDefault="00EE6289" w:rsidP="00EE6289">
      <w:pPr>
        <w:spacing w:line="276" w:lineRule="auto"/>
        <w:rPr>
          <w:rFonts w:ascii="Calibri" w:hAnsi="Calibri"/>
        </w:rPr>
      </w:pPr>
    </w:p>
    <w:p w14:paraId="14FD0090" w14:textId="77777777" w:rsidR="00EE6289" w:rsidRPr="00EE6289" w:rsidRDefault="00EE6289" w:rsidP="00EE6289">
      <w:pPr>
        <w:spacing w:line="276" w:lineRule="auto"/>
        <w:rPr>
          <w:rFonts w:ascii="Calibri" w:hAnsi="Calibri"/>
        </w:rPr>
      </w:pPr>
      <w:r w:rsidRPr="00EE6289">
        <w:rPr>
          <w:rFonts w:ascii="Calibri" w:hAnsi="Calibri"/>
        </w:rPr>
        <w:t xml:space="preserve">After we had our first child, we were just so grateful that we actually had a child (because we weren't really even sure if we were going to have kids) we decided to bring a special offering to the church. It was an act of love and gratitude. There was no obligation. Nobody told us that we </w:t>
      </w:r>
      <w:r w:rsidRPr="00EE6289">
        <w:rPr>
          <w:rFonts w:ascii="Calibri" w:hAnsi="Calibri"/>
        </w:rPr>
        <w:lastRenderedPageBreak/>
        <w:t xml:space="preserve">should. We just were caught up in the moment of gratitude for what God had done. We brought that special gift as an act of worship. </w:t>
      </w:r>
    </w:p>
    <w:p w14:paraId="490B51FA" w14:textId="77777777" w:rsidR="00EE6289" w:rsidRPr="00EE6289" w:rsidRDefault="00EE6289" w:rsidP="00EE6289">
      <w:pPr>
        <w:spacing w:line="276" w:lineRule="auto"/>
        <w:rPr>
          <w:rFonts w:ascii="Calibri" w:hAnsi="Calibri"/>
        </w:rPr>
      </w:pPr>
    </w:p>
    <w:p w14:paraId="5254D077" w14:textId="19A0E32D" w:rsidR="00EE6289" w:rsidRPr="00EE6289" w:rsidRDefault="00EE6289" w:rsidP="00EE6289">
      <w:pPr>
        <w:spacing w:line="276" w:lineRule="auto"/>
        <w:rPr>
          <w:rFonts w:ascii="Calibri" w:hAnsi="Calibri"/>
        </w:rPr>
      </w:pPr>
      <w:r w:rsidRPr="00EE6289">
        <w:rPr>
          <w:rFonts w:ascii="Calibri" w:hAnsi="Calibri"/>
        </w:rPr>
        <w:t>I think that is the heart with which Mary is teaching us</w:t>
      </w:r>
      <w:r w:rsidR="004F3422">
        <w:rPr>
          <w:rFonts w:ascii="Calibri" w:hAnsi="Calibri"/>
        </w:rPr>
        <w:t>. O</w:t>
      </w:r>
      <w:r w:rsidRPr="00EE6289">
        <w:rPr>
          <w:rFonts w:ascii="Calibri" w:hAnsi="Calibri"/>
        </w:rPr>
        <w:t xml:space="preserve">ur giving should not always be logical. Sometimes our heart for Jesus is motivated and moved in a way that we are compelled to do things that are outside our own normative behaviors. We are compelled to do so because we are madly in love with Him. </w:t>
      </w:r>
    </w:p>
    <w:p w14:paraId="1ACE4D9C" w14:textId="77777777" w:rsidR="00EE6289" w:rsidRPr="00EE6289" w:rsidRDefault="00EE6289" w:rsidP="00EE6289">
      <w:pPr>
        <w:spacing w:line="276" w:lineRule="auto"/>
        <w:rPr>
          <w:rFonts w:ascii="Calibri" w:hAnsi="Calibri"/>
        </w:rPr>
      </w:pPr>
    </w:p>
    <w:p w14:paraId="77840E1E" w14:textId="77777777" w:rsidR="00EE6289" w:rsidRPr="00EE6289" w:rsidRDefault="00EE6289" w:rsidP="00EE6289">
      <w:pPr>
        <w:spacing w:line="276" w:lineRule="auto"/>
        <w:rPr>
          <w:rFonts w:ascii="Calibri" w:hAnsi="Calibri"/>
        </w:rPr>
      </w:pPr>
      <w:r w:rsidRPr="00EE6289">
        <w:rPr>
          <w:rFonts w:ascii="Calibri" w:hAnsi="Calibri"/>
        </w:rPr>
        <w:t>But it gets better. Soulish generosity is not only not logical.</w:t>
      </w:r>
    </w:p>
    <w:p w14:paraId="201E9ACC" w14:textId="77777777" w:rsidR="00EE6289" w:rsidRPr="00EE6289" w:rsidRDefault="00EE6289" w:rsidP="00EE6289">
      <w:pPr>
        <w:spacing w:line="276" w:lineRule="auto"/>
        <w:rPr>
          <w:rFonts w:ascii="Calibri" w:hAnsi="Calibri"/>
        </w:rPr>
      </w:pPr>
    </w:p>
    <w:p w14:paraId="51254E5D" w14:textId="2F6956CE" w:rsidR="00EE6289" w:rsidRPr="00EE6289" w:rsidRDefault="00EE6289" w:rsidP="00EE6289">
      <w:pPr>
        <w:spacing w:line="276" w:lineRule="auto"/>
        <w:rPr>
          <w:rFonts w:ascii="Calibri" w:hAnsi="Calibri"/>
          <w:b/>
          <w:bCs/>
        </w:rPr>
      </w:pPr>
      <w:r w:rsidRPr="00EE6289">
        <w:rPr>
          <w:rFonts w:ascii="Calibri" w:hAnsi="Calibri"/>
          <w:b/>
          <w:bCs/>
        </w:rPr>
        <w:t xml:space="preserve">2. Soulish Generosity Is Motivated </w:t>
      </w:r>
      <w:proofErr w:type="gramStart"/>
      <w:r w:rsidRPr="00EE6289">
        <w:rPr>
          <w:rFonts w:ascii="Calibri" w:hAnsi="Calibri"/>
          <w:b/>
          <w:bCs/>
        </w:rPr>
        <w:t>By</w:t>
      </w:r>
      <w:proofErr w:type="gramEnd"/>
      <w:r w:rsidRPr="00EE6289">
        <w:rPr>
          <w:rFonts w:ascii="Calibri" w:hAnsi="Calibri"/>
          <w:b/>
          <w:bCs/>
        </w:rPr>
        <w:t xml:space="preserve"> A Great Opportunity</w:t>
      </w:r>
      <w:r w:rsidR="00784D5F">
        <w:rPr>
          <w:rFonts w:ascii="Calibri" w:hAnsi="Calibri"/>
          <w:b/>
          <w:bCs/>
        </w:rPr>
        <w:t>.</w:t>
      </w:r>
    </w:p>
    <w:p w14:paraId="1F3C1FDA" w14:textId="77777777" w:rsidR="00EE6289" w:rsidRPr="00EE6289" w:rsidRDefault="00EE6289" w:rsidP="00EE6289">
      <w:pPr>
        <w:spacing w:line="276" w:lineRule="auto"/>
        <w:rPr>
          <w:rFonts w:ascii="Calibri" w:hAnsi="Calibri"/>
        </w:rPr>
      </w:pPr>
    </w:p>
    <w:p w14:paraId="609EAE68" w14:textId="77777777" w:rsidR="00EE6289" w:rsidRPr="00EE6289" w:rsidRDefault="00EE6289" w:rsidP="00EE6289">
      <w:pPr>
        <w:spacing w:line="276" w:lineRule="auto"/>
        <w:rPr>
          <w:rFonts w:ascii="Calibri" w:hAnsi="Calibri"/>
        </w:rPr>
      </w:pPr>
      <w:r w:rsidRPr="00EE6289">
        <w:rPr>
          <w:rFonts w:ascii="Calibri" w:hAnsi="Calibri"/>
        </w:rPr>
        <w:t>“‘Leave her alone,’ Jesus replied. “It was intended that she should save this perfume for the day of my burial. You will always have the poor among you, but you will not always have me’” (John 12:7-8).</w:t>
      </w:r>
    </w:p>
    <w:p w14:paraId="4295BF2C" w14:textId="77777777" w:rsidR="00EE6289" w:rsidRPr="00EE6289" w:rsidRDefault="00EE6289" w:rsidP="00EE6289">
      <w:pPr>
        <w:spacing w:line="276" w:lineRule="auto"/>
        <w:rPr>
          <w:rFonts w:ascii="Calibri" w:hAnsi="Calibri"/>
        </w:rPr>
      </w:pPr>
    </w:p>
    <w:p w14:paraId="05D3CA56" w14:textId="77777777" w:rsidR="00EE6289" w:rsidRPr="00EE6289" w:rsidRDefault="00EE6289" w:rsidP="00EE6289">
      <w:pPr>
        <w:spacing w:line="276" w:lineRule="auto"/>
        <w:rPr>
          <w:rFonts w:ascii="Calibri" w:hAnsi="Calibri"/>
        </w:rPr>
      </w:pPr>
      <w:r w:rsidRPr="00EE6289">
        <w:rPr>
          <w:rFonts w:ascii="Calibri" w:hAnsi="Calibri"/>
        </w:rPr>
        <w:t xml:space="preserve">There was a specific opportunity that was here. Number one, Jesus was going to be crucified and He wasn't going to be around forever. Mary wanted to spend the most powerful and the most compelling time with Jesus that she had ever had. </w:t>
      </w:r>
    </w:p>
    <w:p w14:paraId="2906066E" w14:textId="77777777" w:rsidR="00EE6289" w:rsidRPr="00EE6289" w:rsidRDefault="00EE6289" w:rsidP="00EE6289">
      <w:pPr>
        <w:spacing w:line="276" w:lineRule="auto"/>
        <w:rPr>
          <w:rFonts w:ascii="Calibri" w:hAnsi="Calibri"/>
        </w:rPr>
      </w:pPr>
    </w:p>
    <w:p w14:paraId="673184D9" w14:textId="4152B5B4" w:rsidR="00EE6289" w:rsidRPr="00EE6289" w:rsidRDefault="00EE6289" w:rsidP="00EE6289">
      <w:pPr>
        <w:spacing w:line="276" w:lineRule="auto"/>
        <w:rPr>
          <w:rFonts w:ascii="Calibri" w:hAnsi="Calibri"/>
        </w:rPr>
      </w:pPr>
      <w:r w:rsidRPr="00EE6289">
        <w:rPr>
          <w:rFonts w:ascii="Calibri" w:hAnsi="Calibri"/>
        </w:rPr>
        <w:t>He says here, “It’s awesome to give to the poor, but I'm not going to be around all the time.” Isn't that interesting? Some people would think Jesus would say, “Don't put that on me</w:t>
      </w:r>
      <w:r w:rsidR="00E32FF8">
        <w:rPr>
          <w:rFonts w:ascii="Calibri" w:hAnsi="Calibri"/>
        </w:rPr>
        <w:t>. G</w:t>
      </w:r>
      <w:r w:rsidRPr="00EE6289">
        <w:rPr>
          <w:rFonts w:ascii="Calibri" w:hAnsi="Calibri"/>
        </w:rPr>
        <w:t xml:space="preserve">ive to the poor.” No. He's like, “I'm not going to be here very long. I will receive your worship. I will receive your generosity. I will receive your love and devotion.” Jesus </w:t>
      </w:r>
      <w:r w:rsidR="00E32FF8">
        <w:rPr>
          <w:rFonts w:ascii="Calibri" w:hAnsi="Calibri"/>
        </w:rPr>
        <w:t>did</w:t>
      </w:r>
      <w:r w:rsidRPr="00EE6289">
        <w:rPr>
          <w:rFonts w:ascii="Calibri" w:hAnsi="Calibri"/>
        </w:rPr>
        <w:t xml:space="preserve"> not interrupt Mary for what she was doing. His feet were dirty, and they needed to be clean. </w:t>
      </w:r>
    </w:p>
    <w:p w14:paraId="71C25F55" w14:textId="77777777" w:rsidR="00EE6289" w:rsidRPr="00EE6289" w:rsidRDefault="00EE6289" w:rsidP="00EE6289">
      <w:pPr>
        <w:spacing w:line="276" w:lineRule="auto"/>
        <w:rPr>
          <w:rFonts w:ascii="Calibri" w:hAnsi="Calibri"/>
        </w:rPr>
      </w:pPr>
    </w:p>
    <w:p w14:paraId="1F96C107" w14:textId="77777777" w:rsidR="00E32FF8" w:rsidRDefault="00EE6289" w:rsidP="00EE6289">
      <w:pPr>
        <w:spacing w:line="276" w:lineRule="auto"/>
        <w:rPr>
          <w:rFonts w:ascii="Calibri" w:hAnsi="Calibri"/>
        </w:rPr>
      </w:pPr>
      <w:r w:rsidRPr="00EE6289">
        <w:rPr>
          <w:rFonts w:ascii="Calibri" w:hAnsi="Calibri"/>
        </w:rPr>
        <w:t xml:space="preserve">When we give, we should look for a need. Jesus’ feet are dirty, I </w:t>
      </w:r>
      <w:r w:rsidR="00E32FF8">
        <w:rPr>
          <w:rFonts w:ascii="Calibri" w:hAnsi="Calibri"/>
        </w:rPr>
        <w:t>have</w:t>
      </w:r>
      <w:r w:rsidRPr="00EE6289">
        <w:rPr>
          <w:rFonts w:ascii="Calibri" w:hAnsi="Calibri"/>
        </w:rPr>
        <w:t xml:space="preserve"> the perfume over here. Let's put that together. I love Jesus. It makes sense. This was not a waste. Giving is not a waste. </w:t>
      </w:r>
    </w:p>
    <w:p w14:paraId="1280B954" w14:textId="77777777" w:rsidR="00E32FF8" w:rsidRDefault="00E32FF8" w:rsidP="00EE6289">
      <w:pPr>
        <w:spacing w:line="276" w:lineRule="auto"/>
        <w:rPr>
          <w:rFonts w:ascii="Calibri" w:hAnsi="Calibri"/>
        </w:rPr>
      </w:pPr>
    </w:p>
    <w:p w14:paraId="48D02C4D" w14:textId="4C37ED2B" w:rsidR="00EE6289" w:rsidRPr="00EE6289" w:rsidRDefault="00EE6289" w:rsidP="00EE6289">
      <w:pPr>
        <w:spacing w:line="276" w:lineRule="auto"/>
        <w:rPr>
          <w:rFonts w:ascii="Calibri" w:hAnsi="Calibri"/>
        </w:rPr>
      </w:pPr>
      <w:r w:rsidRPr="00EE6289">
        <w:rPr>
          <w:rFonts w:ascii="Calibri" w:hAnsi="Calibri"/>
        </w:rPr>
        <w:t xml:space="preserve">Sometimes we can look at the subject of tithing and offerings, and say, “Is this a waste?” Every year I get my statement from the church that says what we gave. Sometimes I ask myself the question, “Did I do the right thing?” I don't know if anybody else has ever asked that before. But I've asked myself that question a few times. We've had several building campaigns here at Edge Church, and I've asked myself, “Ryan, did you give too much?” But I'll tell you what, as I've thought about it and as I've prayed about it, I don't think that I have. Because God is that great. He's that amazing. </w:t>
      </w:r>
    </w:p>
    <w:p w14:paraId="75405984" w14:textId="77777777" w:rsidR="00EE6289" w:rsidRPr="00EE6289" w:rsidRDefault="00EE6289" w:rsidP="00EE6289">
      <w:pPr>
        <w:spacing w:line="276" w:lineRule="auto"/>
        <w:rPr>
          <w:rFonts w:ascii="Calibri" w:hAnsi="Calibri"/>
        </w:rPr>
      </w:pPr>
    </w:p>
    <w:p w14:paraId="40B70B19" w14:textId="77777777" w:rsidR="00EE6289" w:rsidRPr="00EE6289" w:rsidRDefault="00EE6289" w:rsidP="00EE6289">
      <w:pPr>
        <w:spacing w:line="276" w:lineRule="auto"/>
        <w:rPr>
          <w:rFonts w:ascii="Calibri" w:hAnsi="Calibri"/>
        </w:rPr>
      </w:pPr>
      <w:r w:rsidRPr="00EE6289">
        <w:rPr>
          <w:rFonts w:ascii="Calibri" w:hAnsi="Calibri"/>
        </w:rPr>
        <w:lastRenderedPageBreak/>
        <w:t xml:space="preserve">It's with that heart that Mary begins to worship Jesus. </w:t>
      </w:r>
    </w:p>
    <w:p w14:paraId="49319885" w14:textId="77777777" w:rsidR="00EE6289" w:rsidRPr="00EE6289" w:rsidRDefault="00EE6289" w:rsidP="00EE6289">
      <w:pPr>
        <w:spacing w:line="276" w:lineRule="auto"/>
        <w:rPr>
          <w:rFonts w:ascii="Calibri" w:hAnsi="Calibri"/>
        </w:rPr>
      </w:pPr>
    </w:p>
    <w:p w14:paraId="0EB50960" w14:textId="77777777" w:rsidR="00EE6289" w:rsidRPr="00EE6289" w:rsidRDefault="00EE6289" w:rsidP="00EE6289">
      <w:pPr>
        <w:spacing w:line="276" w:lineRule="auto"/>
        <w:rPr>
          <w:rFonts w:ascii="Calibri" w:hAnsi="Calibri"/>
        </w:rPr>
      </w:pPr>
      <w:r w:rsidRPr="00EE6289">
        <w:rPr>
          <w:rFonts w:ascii="Calibri" w:hAnsi="Calibri"/>
        </w:rPr>
        <w:t xml:space="preserve">Let me ask you a question today. How many of you committed your life to Christ or you were baptized here at Edge Church? Can you just hold your hand up? Yeah, all over this room. It's amazing. </w:t>
      </w:r>
    </w:p>
    <w:p w14:paraId="5235604C" w14:textId="77777777" w:rsidR="00EE6289" w:rsidRPr="00EE6289" w:rsidRDefault="00EE6289" w:rsidP="00EE6289">
      <w:pPr>
        <w:spacing w:line="276" w:lineRule="auto"/>
        <w:rPr>
          <w:rFonts w:ascii="Calibri" w:hAnsi="Calibri"/>
        </w:rPr>
      </w:pPr>
    </w:p>
    <w:p w14:paraId="64BC14D4" w14:textId="77777777" w:rsidR="00EE6289" w:rsidRPr="00EE6289" w:rsidRDefault="00EE6289" w:rsidP="00EE6289">
      <w:pPr>
        <w:spacing w:line="276" w:lineRule="auto"/>
        <w:rPr>
          <w:rFonts w:ascii="Calibri" w:hAnsi="Calibri"/>
        </w:rPr>
      </w:pPr>
      <w:r w:rsidRPr="00EE6289">
        <w:rPr>
          <w:rFonts w:ascii="Calibri" w:hAnsi="Calibri"/>
        </w:rPr>
        <w:t xml:space="preserve">One of the great reasons that we love to give is because of the impact on the lives of people. It's a great opportunity. Isn’t it great to be a part of a church that is always reaching the people? That's one of my greatest motivators. I love to give at Edge Church because people are being reached. The gospel is being shared. People's hearts and lives are being transformed. Is there anything more compelling than that? It's a great opportunity. That’s why we give. </w:t>
      </w:r>
    </w:p>
    <w:p w14:paraId="1E780553" w14:textId="77777777" w:rsidR="00EE6289" w:rsidRPr="00EE6289" w:rsidRDefault="00EE6289" w:rsidP="00EE6289">
      <w:pPr>
        <w:spacing w:line="276" w:lineRule="auto"/>
        <w:rPr>
          <w:rFonts w:ascii="Calibri" w:hAnsi="Calibri"/>
        </w:rPr>
      </w:pPr>
    </w:p>
    <w:p w14:paraId="7D7101BD" w14:textId="373718EB" w:rsidR="00EE6289" w:rsidRPr="00EE6289" w:rsidRDefault="00EE6289" w:rsidP="00EE6289">
      <w:pPr>
        <w:spacing w:line="276" w:lineRule="auto"/>
        <w:rPr>
          <w:rFonts w:ascii="Calibri" w:hAnsi="Calibri"/>
        </w:rPr>
      </w:pPr>
      <w:r w:rsidRPr="00EE6289">
        <w:rPr>
          <w:rFonts w:ascii="Calibri" w:hAnsi="Calibri"/>
        </w:rPr>
        <w:t>You're sitting in somebody else's sacrifice. A few years ago, our church made the bold commitment to find our own facility. We were meeting in an elementary school</w:t>
      </w:r>
      <w:r w:rsidR="00D6291C">
        <w:rPr>
          <w:rFonts w:ascii="Calibri" w:hAnsi="Calibri"/>
        </w:rPr>
        <w:t>. W</w:t>
      </w:r>
      <w:r w:rsidRPr="00EE6289">
        <w:rPr>
          <w:rFonts w:ascii="Calibri" w:hAnsi="Calibri"/>
        </w:rPr>
        <w:t xml:space="preserve">e were meeting in a middle school. We said, “We want to have our own building.” Many families in our community made a commitment, made big sacrifices. If you're a newer person at Edge Church, you are sitting in somebody else's sacrifice. Moving forward, we have the opportunity to allow others to sit in the sacrifice that we've made for them as well. </w:t>
      </w:r>
    </w:p>
    <w:p w14:paraId="735C9F86" w14:textId="77777777" w:rsidR="00EE6289" w:rsidRPr="00EE6289" w:rsidRDefault="00EE6289" w:rsidP="00EE6289">
      <w:pPr>
        <w:spacing w:line="276" w:lineRule="auto"/>
        <w:rPr>
          <w:rFonts w:ascii="Calibri" w:hAnsi="Calibri"/>
        </w:rPr>
      </w:pPr>
    </w:p>
    <w:p w14:paraId="4360DF3A" w14:textId="77777777" w:rsidR="00EE6289" w:rsidRPr="00EE6289" w:rsidRDefault="00EE6289" w:rsidP="00EE6289">
      <w:pPr>
        <w:spacing w:line="276" w:lineRule="auto"/>
        <w:rPr>
          <w:rFonts w:ascii="Calibri" w:hAnsi="Calibri"/>
        </w:rPr>
      </w:pPr>
      <w:r w:rsidRPr="00EE6289">
        <w:rPr>
          <w:rFonts w:ascii="Calibri" w:hAnsi="Calibri"/>
        </w:rPr>
        <w:t xml:space="preserve">Mary sees a great opportunity. Jesus is here, Jesus's feet are dirty. Let me put one and one together, and we got two. What can I do? There are certain opportunities that God puts before us that if we miss the opportunity, we may not have them again. Jesus was not going to be around forever. </w:t>
      </w:r>
    </w:p>
    <w:p w14:paraId="76607E2C" w14:textId="77777777" w:rsidR="00EE6289" w:rsidRPr="00EE6289" w:rsidRDefault="00EE6289" w:rsidP="00EE6289">
      <w:pPr>
        <w:spacing w:line="276" w:lineRule="auto"/>
        <w:rPr>
          <w:rFonts w:ascii="Calibri" w:hAnsi="Calibri"/>
        </w:rPr>
      </w:pPr>
    </w:p>
    <w:p w14:paraId="6ED55079" w14:textId="48062D89" w:rsidR="00EE6289" w:rsidRPr="00EE6289" w:rsidRDefault="00EE6289" w:rsidP="00EE6289">
      <w:pPr>
        <w:spacing w:line="276" w:lineRule="auto"/>
        <w:rPr>
          <w:rFonts w:ascii="Calibri" w:hAnsi="Calibri"/>
        </w:rPr>
      </w:pPr>
      <w:r w:rsidRPr="00EE6289">
        <w:rPr>
          <w:rFonts w:ascii="Calibri" w:hAnsi="Calibri"/>
        </w:rPr>
        <w:t xml:space="preserve">That great opportunity might be in the season when you receive a tax refund or a bonus. It may be a time when God just put something specifically on your heart. There may be a specific need that is going on in the church. Maybe you can't do that all the time, but it's a special compelling. It's a special opportunity. God wants us to be ready to say yes to Him when those happen. </w:t>
      </w:r>
    </w:p>
    <w:p w14:paraId="087D20C8" w14:textId="77777777" w:rsidR="00EE6289" w:rsidRPr="00EE6289" w:rsidRDefault="00EE6289" w:rsidP="00EE6289">
      <w:pPr>
        <w:spacing w:line="276" w:lineRule="auto"/>
        <w:rPr>
          <w:rFonts w:ascii="Calibri" w:hAnsi="Calibri"/>
        </w:rPr>
      </w:pPr>
    </w:p>
    <w:p w14:paraId="435F3EA5" w14:textId="77777777" w:rsidR="00EE6289" w:rsidRPr="00EE6289" w:rsidRDefault="00EE6289" w:rsidP="00EE6289">
      <w:pPr>
        <w:spacing w:line="276" w:lineRule="auto"/>
        <w:rPr>
          <w:rFonts w:ascii="Calibri" w:hAnsi="Calibri"/>
        </w:rPr>
      </w:pPr>
      <w:r w:rsidRPr="00EE6289">
        <w:rPr>
          <w:rFonts w:ascii="Calibri" w:hAnsi="Calibri"/>
        </w:rPr>
        <w:t>Soulish generosity arises from great opportunities. Also:</w:t>
      </w:r>
    </w:p>
    <w:p w14:paraId="37F31D4E" w14:textId="77777777" w:rsidR="00EE6289" w:rsidRPr="00EE6289" w:rsidRDefault="00EE6289" w:rsidP="00EE6289">
      <w:pPr>
        <w:spacing w:line="276" w:lineRule="auto"/>
        <w:rPr>
          <w:rFonts w:ascii="Calibri" w:hAnsi="Calibri"/>
        </w:rPr>
      </w:pPr>
    </w:p>
    <w:p w14:paraId="04B7F941" w14:textId="7733DDF2" w:rsidR="00EE6289" w:rsidRPr="00EE6289" w:rsidRDefault="00EE6289" w:rsidP="00EE6289">
      <w:pPr>
        <w:spacing w:line="276" w:lineRule="auto"/>
        <w:rPr>
          <w:rFonts w:ascii="Calibri" w:hAnsi="Calibri"/>
          <w:b/>
          <w:bCs/>
        </w:rPr>
      </w:pPr>
      <w:r w:rsidRPr="00EE6289">
        <w:rPr>
          <w:rFonts w:ascii="Calibri" w:hAnsi="Calibri"/>
          <w:b/>
          <w:bCs/>
        </w:rPr>
        <w:t>3. Soulish Generosity Requires Significant Sacrifice</w:t>
      </w:r>
      <w:r w:rsidR="00784D5F">
        <w:rPr>
          <w:rFonts w:ascii="Calibri" w:hAnsi="Calibri"/>
          <w:b/>
          <w:bCs/>
        </w:rPr>
        <w:t>.</w:t>
      </w:r>
    </w:p>
    <w:p w14:paraId="20E1E3C5" w14:textId="77777777" w:rsidR="00EE6289" w:rsidRPr="00EE6289" w:rsidRDefault="00EE6289" w:rsidP="00EE6289">
      <w:pPr>
        <w:spacing w:line="276" w:lineRule="auto"/>
        <w:rPr>
          <w:rFonts w:ascii="Calibri" w:hAnsi="Calibri"/>
        </w:rPr>
      </w:pPr>
    </w:p>
    <w:p w14:paraId="14EBB60A" w14:textId="77777777" w:rsidR="00EE6289" w:rsidRPr="00EE6289" w:rsidRDefault="00EE6289" w:rsidP="00EE6289">
      <w:pPr>
        <w:spacing w:line="276" w:lineRule="auto"/>
        <w:rPr>
          <w:rFonts w:ascii="Calibri" w:hAnsi="Calibri"/>
        </w:rPr>
      </w:pPr>
      <w:r w:rsidRPr="00EE6289">
        <w:rPr>
          <w:rFonts w:ascii="Calibri" w:hAnsi="Calibri"/>
        </w:rPr>
        <w:t>“But one of his disciples, Judas Iscariot, who was later to betray him, objected” (John 12:4).</w:t>
      </w:r>
    </w:p>
    <w:p w14:paraId="31B35D53" w14:textId="77777777" w:rsidR="00EE6289" w:rsidRPr="00EE6289" w:rsidRDefault="00EE6289" w:rsidP="00EE6289">
      <w:pPr>
        <w:spacing w:line="276" w:lineRule="auto"/>
        <w:rPr>
          <w:rFonts w:ascii="Calibri" w:hAnsi="Calibri"/>
        </w:rPr>
      </w:pPr>
    </w:p>
    <w:p w14:paraId="490FFBC3" w14:textId="634F188D" w:rsidR="00EE6289" w:rsidRPr="00EE6289" w:rsidRDefault="00EE6289" w:rsidP="00EE6289">
      <w:pPr>
        <w:spacing w:line="276" w:lineRule="auto"/>
        <w:rPr>
          <w:rFonts w:ascii="Calibri" w:hAnsi="Calibri"/>
        </w:rPr>
      </w:pPr>
      <w:r w:rsidRPr="00EE6289">
        <w:rPr>
          <w:rFonts w:ascii="Calibri" w:hAnsi="Calibri"/>
        </w:rPr>
        <w:lastRenderedPageBreak/>
        <w:t>I</w:t>
      </w:r>
      <w:r w:rsidR="00825F72">
        <w:rPr>
          <w:rFonts w:ascii="Calibri" w:hAnsi="Calibri"/>
        </w:rPr>
        <w:t xml:space="preserve">t’s </w:t>
      </w:r>
      <w:r w:rsidRPr="00EE6289">
        <w:rPr>
          <w:rFonts w:ascii="Calibri" w:hAnsi="Calibri"/>
        </w:rPr>
        <w:t xml:space="preserve">interesting that the one that's criticizing the generosity of Mary is the one whose heart was obviously not for Jesus. Judas Iscariot. Of all of the Twelve, it's Judas </w:t>
      </w:r>
      <w:r w:rsidR="00825F72">
        <w:rPr>
          <w:rFonts w:ascii="Calibri" w:hAnsi="Calibri"/>
        </w:rPr>
        <w:t>who is</w:t>
      </w:r>
      <w:r w:rsidRPr="00EE6289">
        <w:rPr>
          <w:rFonts w:ascii="Calibri" w:hAnsi="Calibri"/>
        </w:rPr>
        <w:t xml:space="preserve"> saying, “Mary, you've lost your mind. Don't do that.”</w:t>
      </w:r>
    </w:p>
    <w:p w14:paraId="053A540A" w14:textId="77777777" w:rsidR="00EE6289" w:rsidRPr="00EE6289" w:rsidRDefault="00EE6289" w:rsidP="00EE6289">
      <w:pPr>
        <w:spacing w:line="276" w:lineRule="auto"/>
        <w:rPr>
          <w:rFonts w:ascii="Calibri" w:hAnsi="Calibri"/>
        </w:rPr>
      </w:pPr>
    </w:p>
    <w:p w14:paraId="29B6C233" w14:textId="77777777" w:rsidR="00EE6289" w:rsidRPr="00EE6289" w:rsidRDefault="00EE6289" w:rsidP="00EE6289">
      <w:pPr>
        <w:spacing w:line="276" w:lineRule="auto"/>
        <w:rPr>
          <w:rFonts w:ascii="Calibri" w:hAnsi="Calibri"/>
        </w:rPr>
      </w:pPr>
      <w:r w:rsidRPr="00EE6289">
        <w:rPr>
          <w:rFonts w:ascii="Calibri" w:hAnsi="Calibri"/>
        </w:rPr>
        <w:t>“‘Why wasn’t this perfume sold and the money given to the poor? It was worth a year’s wages.’ He did not say this because he cared about the poor but because he was a thief; as keeper of the money bag, he used to help himself to what was put into it. ‘Leave her alone,’ Jesus replied. ‘It was intended that she should save this perfume for the day of my burial. You will always have the poor among you, but you will not always have me’” (John 12:4-8).</w:t>
      </w:r>
    </w:p>
    <w:p w14:paraId="6344EBB4" w14:textId="77777777" w:rsidR="00EE6289" w:rsidRPr="00EE6289" w:rsidRDefault="00EE6289" w:rsidP="00EE6289">
      <w:pPr>
        <w:spacing w:line="276" w:lineRule="auto"/>
        <w:rPr>
          <w:rFonts w:ascii="Calibri" w:hAnsi="Calibri"/>
        </w:rPr>
      </w:pPr>
    </w:p>
    <w:p w14:paraId="661335AD" w14:textId="70224632" w:rsidR="00EE6289" w:rsidRPr="00EE6289" w:rsidRDefault="00EE6289" w:rsidP="00EE6289">
      <w:pPr>
        <w:spacing w:line="276" w:lineRule="auto"/>
        <w:rPr>
          <w:rFonts w:ascii="Calibri" w:hAnsi="Calibri"/>
        </w:rPr>
      </w:pPr>
      <w:r w:rsidRPr="00EE6289">
        <w:rPr>
          <w:rFonts w:ascii="Calibri" w:hAnsi="Calibri"/>
        </w:rPr>
        <w:t>Soulish generosity is compelled by great sacrifice. We teach here at Edge Church that there</w:t>
      </w:r>
      <w:r w:rsidR="00825F72">
        <w:rPr>
          <w:rFonts w:ascii="Calibri" w:hAnsi="Calibri"/>
        </w:rPr>
        <w:t xml:space="preserve"> are</w:t>
      </w:r>
      <w:r w:rsidRPr="00EE6289">
        <w:rPr>
          <w:rFonts w:ascii="Calibri" w:hAnsi="Calibri"/>
        </w:rPr>
        <w:t xml:space="preserve"> three pockets of giving. </w:t>
      </w:r>
    </w:p>
    <w:p w14:paraId="09FF0D29" w14:textId="77777777" w:rsidR="00EE6289" w:rsidRPr="00EE6289" w:rsidRDefault="00EE6289" w:rsidP="00EE6289">
      <w:pPr>
        <w:spacing w:line="276" w:lineRule="auto"/>
        <w:rPr>
          <w:rFonts w:ascii="Calibri" w:hAnsi="Calibri"/>
        </w:rPr>
      </w:pPr>
    </w:p>
    <w:p w14:paraId="18A8932C" w14:textId="0CD69D53" w:rsidR="00EE6289" w:rsidRPr="00EE6289" w:rsidRDefault="00EE6289" w:rsidP="00EE6289">
      <w:pPr>
        <w:spacing w:line="276" w:lineRule="auto"/>
        <w:rPr>
          <w:rFonts w:ascii="Calibri" w:hAnsi="Calibri"/>
        </w:rPr>
      </w:pPr>
      <w:r w:rsidRPr="00EE6289">
        <w:rPr>
          <w:rFonts w:ascii="Calibri" w:hAnsi="Calibri"/>
        </w:rPr>
        <w:t xml:space="preserve">There's the faithful pocket. That's the first pocket. When we give out of the faithful pocket, that's the tithe. That's the first 10%. That's what God has called us to do. The tithe is taught even </w:t>
      </w:r>
      <w:r w:rsidR="00D6291C">
        <w:rPr>
          <w:rFonts w:ascii="Calibri" w:hAnsi="Calibri"/>
        </w:rPr>
        <w:t>in</w:t>
      </w:r>
      <w:r w:rsidRPr="00EE6289">
        <w:rPr>
          <w:rFonts w:ascii="Calibri" w:hAnsi="Calibri"/>
        </w:rPr>
        <w:t xml:space="preserve"> the book of Genesis. Abraham brought a tenth portion to Melchizedek. Jacob brought a tenth portion. </w:t>
      </w:r>
      <w:proofErr w:type="spellStart"/>
      <w:r w:rsidRPr="00EE6289">
        <w:rPr>
          <w:rFonts w:ascii="Calibri" w:hAnsi="Calibri"/>
        </w:rPr>
        <w:t>Firstfruits</w:t>
      </w:r>
      <w:proofErr w:type="spellEnd"/>
      <w:r w:rsidRPr="00EE6289">
        <w:rPr>
          <w:rFonts w:ascii="Calibri" w:hAnsi="Calibri"/>
        </w:rPr>
        <w:t xml:space="preserve"> were brought to worship the Lord with Cain and Abel in Genesis 4. It’s echoed through the Law of Moses. It’s affirmed in the prophets’ teachings in the Old Testament. It's affirmed by Jesus in the gospels. The tithe, being faithful.</w:t>
      </w:r>
    </w:p>
    <w:p w14:paraId="1622B815" w14:textId="77777777" w:rsidR="00EE6289" w:rsidRPr="00EE6289" w:rsidRDefault="00EE6289" w:rsidP="00EE6289">
      <w:pPr>
        <w:spacing w:line="276" w:lineRule="auto"/>
        <w:rPr>
          <w:rFonts w:ascii="Calibri" w:hAnsi="Calibri"/>
        </w:rPr>
      </w:pPr>
    </w:p>
    <w:p w14:paraId="4CFCC0D7" w14:textId="5E5A88B9" w:rsidR="00EE6289" w:rsidRPr="00EE6289" w:rsidRDefault="00EE6289" w:rsidP="00EE6289">
      <w:pPr>
        <w:spacing w:line="276" w:lineRule="auto"/>
        <w:rPr>
          <w:rFonts w:ascii="Calibri" w:hAnsi="Calibri"/>
        </w:rPr>
      </w:pPr>
      <w:r w:rsidRPr="00EE6289">
        <w:rPr>
          <w:rFonts w:ascii="Calibri" w:hAnsi="Calibri"/>
        </w:rPr>
        <w:t>There’s also a second pocket. God wants us to not just give out of the first pocket. Sometimes it's being generous. The generosity pocket is the second pocket. That's the pocket where we want to do a little extra. We want to help a friend</w:t>
      </w:r>
      <w:r w:rsidR="00C51DFC">
        <w:rPr>
          <w:rFonts w:ascii="Calibri" w:hAnsi="Calibri"/>
        </w:rPr>
        <w:t>. W</w:t>
      </w:r>
      <w:r w:rsidRPr="00EE6289">
        <w:rPr>
          <w:rFonts w:ascii="Calibri" w:hAnsi="Calibri"/>
        </w:rPr>
        <w:t>e want to give to a special offering</w:t>
      </w:r>
      <w:r w:rsidR="00C51DFC">
        <w:rPr>
          <w:rFonts w:ascii="Calibri" w:hAnsi="Calibri"/>
        </w:rPr>
        <w:t>. W</w:t>
      </w:r>
      <w:r w:rsidRPr="00EE6289">
        <w:rPr>
          <w:rFonts w:ascii="Calibri" w:hAnsi="Calibri"/>
        </w:rPr>
        <w:t xml:space="preserve">e want to do something that's a little bit more. </w:t>
      </w:r>
    </w:p>
    <w:p w14:paraId="177ECF53" w14:textId="77777777" w:rsidR="00EE6289" w:rsidRPr="00EE6289" w:rsidRDefault="00EE6289" w:rsidP="00EE6289">
      <w:pPr>
        <w:spacing w:line="276" w:lineRule="auto"/>
        <w:rPr>
          <w:rFonts w:ascii="Calibri" w:hAnsi="Calibri"/>
        </w:rPr>
      </w:pPr>
    </w:p>
    <w:p w14:paraId="76E4671C" w14:textId="37FC58AD" w:rsidR="00EE6289" w:rsidRPr="00EE6289" w:rsidRDefault="00C51DFC" w:rsidP="00EE6289">
      <w:pPr>
        <w:spacing w:line="276" w:lineRule="auto"/>
        <w:rPr>
          <w:rFonts w:ascii="Calibri" w:hAnsi="Calibri"/>
        </w:rPr>
      </w:pPr>
      <w:r>
        <w:rPr>
          <w:rFonts w:ascii="Calibri" w:hAnsi="Calibri"/>
        </w:rPr>
        <w:t>T</w:t>
      </w:r>
      <w:r w:rsidR="00EE6289" w:rsidRPr="00EE6289">
        <w:rPr>
          <w:rFonts w:ascii="Calibri" w:hAnsi="Calibri"/>
        </w:rPr>
        <w:t>here's also a third pocket. The third pocket is the pocket of sacrifice. The pocket of sacrifice is not a pocket that we can get out of all of the time, but it is a pocket that we give out of sometimes. There</w:t>
      </w:r>
      <w:r>
        <w:rPr>
          <w:rFonts w:ascii="Calibri" w:hAnsi="Calibri"/>
        </w:rPr>
        <w:t xml:space="preserve"> are</w:t>
      </w:r>
      <w:r w:rsidR="00EE6289" w:rsidRPr="00EE6289">
        <w:rPr>
          <w:rFonts w:ascii="Calibri" w:hAnsi="Calibri"/>
        </w:rPr>
        <w:t xml:space="preserve"> those special unique circumstances and opportunities where God leads us to make sacrifices. Whereas the generous pocket and the faithful pocket are things that we can do and are not necessarily difficult to do, the sacrificial pocket is much more challenging. It is out of that pocket that Mary begins to bring worship to Jesus. The sacrificial pocket is something that might come from the sale of a piece of land, or some other revenue, or inheritance, or a special bonus or something like that. God might lead us to do something that's different. But it comes from the soul. It is not so much about the amount as it is about the sacrifice. </w:t>
      </w:r>
    </w:p>
    <w:p w14:paraId="335493B6" w14:textId="77777777" w:rsidR="00EE6289" w:rsidRPr="00EE6289" w:rsidRDefault="00EE6289" w:rsidP="00EE6289">
      <w:pPr>
        <w:spacing w:line="276" w:lineRule="auto"/>
        <w:rPr>
          <w:rFonts w:ascii="Calibri" w:hAnsi="Calibri"/>
        </w:rPr>
      </w:pPr>
    </w:p>
    <w:p w14:paraId="4EB36E61" w14:textId="77777777" w:rsidR="00EE6289" w:rsidRPr="00EE6289" w:rsidRDefault="00EE6289" w:rsidP="00EE6289">
      <w:pPr>
        <w:spacing w:line="276" w:lineRule="auto"/>
        <w:rPr>
          <w:rFonts w:ascii="Calibri" w:hAnsi="Calibri"/>
        </w:rPr>
      </w:pPr>
      <w:r w:rsidRPr="00EE6289">
        <w:rPr>
          <w:rFonts w:ascii="Calibri" w:hAnsi="Calibri"/>
        </w:rPr>
        <w:lastRenderedPageBreak/>
        <w:t xml:space="preserve">In fact, Jesus affirmed in Luke 21 the widow's mite. She was a destitute, poor little widow lady. She gives two mites, which is the smallest increment of coin. She brings her two pennies and puts them in the treasury of the offering there at the temple. Jesus affirms her. </w:t>
      </w:r>
    </w:p>
    <w:p w14:paraId="549E6118" w14:textId="77777777" w:rsidR="00EE6289" w:rsidRPr="00EE6289" w:rsidRDefault="00EE6289" w:rsidP="00EE6289">
      <w:pPr>
        <w:spacing w:line="276" w:lineRule="auto"/>
        <w:rPr>
          <w:rFonts w:ascii="Calibri" w:hAnsi="Calibri"/>
        </w:rPr>
      </w:pPr>
    </w:p>
    <w:p w14:paraId="5AFFB819" w14:textId="77777777" w:rsidR="00EE6289" w:rsidRPr="00EE6289" w:rsidRDefault="00EE6289" w:rsidP="00EE6289">
      <w:pPr>
        <w:spacing w:line="276" w:lineRule="auto"/>
        <w:rPr>
          <w:rFonts w:ascii="Calibri" w:hAnsi="Calibri"/>
        </w:rPr>
      </w:pPr>
      <w:r w:rsidRPr="00EE6289">
        <w:rPr>
          <w:rFonts w:ascii="Calibri" w:hAnsi="Calibri"/>
        </w:rPr>
        <w:t xml:space="preserve">When we give out of the heart of sacrifice, it is not about the income level as much as it is about the passion and the sacrifice behind it. This is echoed here in John 12. She gives that pint of pure nard. She pours out this beautiful perfume, but she also pours out her heart. </w:t>
      </w:r>
    </w:p>
    <w:p w14:paraId="1F4683E1" w14:textId="77777777" w:rsidR="00EE6289" w:rsidRPr="00EE6289" w:rsidRDefault="00EE6289" w:rsidP="00EE6289">
      <w:pPr>
        <w:spacing w:line="276" w:lineRule="auto"/>
        <w:rPr>
          <w:rFonts w:ascii="Calibri" w:hAnsi="Calibri"/>
        </w:rPr>
      </w:pPr>
    </w:p>
    <w:p w14:paraId="6F3E1EAF" w14:textId="205E3566" w:rsidR="00EE6289" w:rsidRPr="00EE6289" w:rsidRDefault="00EE6289" w:rsidP="00EE6289">
      <w:pPr>
        <w:spacing w:line="276" w:lineRule="auto"/>
        <w:rPr>
          <w:rFonts w:ascii="Calibri" w:hAnsi="Calibri"/>
        </w:rPr>
      </w:pPr>
      <w:r w:rsidRPr="00EE6289">
        <w:rPr>
          <w:rFonts w:ascii="Calibri" w:hAnsi="Calibri"/>
        </w:rPr>
        <w:t>It’s interesting that the voice of Judas is the voice of critique and criticism. When somebody</w:t>
      </w:r>
      <w:r w:rsidR="00C51DFC">
        <w:rPr>
          <w:rFonts w:ascii="Calibri" w:hAnsi="Calibri"/>
        </w:rPr>
        <w:t xml:space="preserve"> i</w:t>
      </w:r>
      <w:r w:rsidRPr="00EE6289">
        <w:rPr>
          <w:rFonts w:ascii="Calibri" w:hAnsi="Calibri"/>
        </w:rPr>
        <w:t xml:space="preserve">s generous, we should never criticize somebody for giving generously. Again, this is Judas Iscariot. Sometimes people with a very pious voice can say, “Why would you ever do that?” We need to tune that voice out. When you read the gospel passage, Mary gives no response to Judas. Mary is so focused on Jesus that it's like, “I don't even care what Judas has said. I'm so with Jesus.” Jesus is defending her. But Mary says nothing. It's almost like she doesn't even give a rip what Judas has to say. </w:t>
      </w:r>
    </w:p>
    <w:p w14:paraId="3D2C1882" w14:textId="77777777" w:rsidR="00EE6289" w:rsidRPr="00EE6289" w:rsidRDefault="00EE6289" w:rsidP="00EE6289">
      <w:pPr>
        <w:spacing w:line="276" w:lineRule="auto"/>
        <w:rPr>
          <w:rFonts w:ascii="Calibri" w:hAnsi="Calibri"/>
        </w:rPr>
      </w:pPr>
    </w:p>
    <w:p w14:paraId="5FB513A8" w14:textId="0C865512" w:rsidR="00EE6289" w:rsidRPr="00EE6289" w:rsidRDefault="00EE6289" w:rsidP="00EE6289">
      <w:pPr>
        <w:spacing w:line="276" w:lineRule="auto"/>
        <w:rPr>
          <w:rFonts w:ascii="Calibri" w:hAnsi="Calibri"/>
        </w:rPr>
      </w:pPr>
      <w:r w:rsidRPr="00EE6289">
        <w:rPr>
          <w:rFonts w:ascii="Calibri" w:hAnsi="Calibri"/>
        </w:rPr>
        <w:t xml:space="preserve">A few weeks ago, my kids sold some of their Legos. This is big business. They got a couple hundred bucks. Wow. Zayne brought a tithe and then he said, “Mom, I want to buy some Beats headphones.” He went out and bought these really awesome Beats headphones. They’re Beats by Dre. They are solo three wireless headphones. They have </w:t>
      </w:r>
      <w:proofErr w:type="spellStart"/>
      <w:r w:rsidRPr="00EE6289">
        <w:rPr>
          <w:rFonts w:ascii="Calibri" w:hAnsi="Calibri"/>
        </w:rPr>
        <w:t>bluetooth</w:t>
      </w:r>
      <w:proofErr w:type="spellEnd"/>
      <w:r w:rsidRPr="00EE6289">
        <w:rPr>
          <w:rFonts w:ascii="Calibri" w:hAnsi="Calibri"/>
        </w:rPr>
        <w:t xml:space="preserve"> capabilities</w:t>
      </w:r>
      <w:r w:rsidR="00C51DFC">
        <w:rPr>
          <w:rFonts w:ascii="Calibri" w:hAnsi="Calibri"/>
        </w:rPr>
        <w:t>. T</w:t>
      </w:r>
      <w:r w:rsidRPr="00EE6289">
        <w:rPr>
          <w:rFonts w:ascii="Calibri" w:hAnsi="Calibri"/>
        </w:rPr>
        <w:t>hey are noise</w:t>
      </w:r>
      <w:r w:rsidR="00D6291C">
        <w:rPr>
          <w:rFonts w:ascii="Calibri" w:hAnsi="Calibri"/>
        </w:rPr>
        <w:t>-</w:t>
      </w:r>
      <w:r w:rsidRPr="00EE6289">
        <w:rPr>
          <w:rFonts w:ascii="Calibri" w:hAnsi="Calibri"/>
        </w:rPr>
        <w:t xml:space="preserve">cancelling. When you put them on, it's almost impossible to hear something else. Zayne said, “Dad, if I turn the volume up to just a five, I literally can't hear any other voices around me.” Some of the parents in the room just thought, “I'm going to wear Beats headphones when I get home.” </w:t>
      </w:r>
    </w:p>
    <w:p w14:paraId="40C00B78" w14:textId="77777777" w:rsidR="00EE6289" w:rsidRPr="00EE6289" w:rsidRDefault="00EE6289" w:rsidP="00EE6289">
      <w:pPr>
        <w:spacing w:line="276" w:lineRule="auto"/>
        <w:rPr>
          <w:rFonts w:ascii="Calibri" w:hAnsi="Calibri"/>
        </w:rPr>
      </w:pPr>
    </w:p>
    <w:p w14:paraId="2284C29A" w14:textId="44A2D7AC" w:rsidR="00EE6289" w:rsidRPr="00EE6289" w:rsidRDefault="00EE6289" w:rsidP="00EE6289">
      <w:pPr>
        <w:spacing w:line="276" w:lineRule="auto"/>
        <w:rPr>
          <w:rFonts w:ascii="Calibri" w:hAnsi="Calibri"/>
        </w:rPr>
      </w:pPr>
      <w:r w:rsidRPr="00EE6289">
        <w:rPr>
          <w:rFonts w:ascii="Calibri" w:hAnsi="Calibri"/>
        </w:rPr>
        <w:t>I thought about that this week</w:t>
      </w:r>
      <w:r w:rsidR="00D6291C">
        <w:rPr>
          <w:rFonts w:ascii="Calibri" w:hAnsi="Calibri"/>
        </w:rPr>
        <w:t xml:space="preserve">. </w:t>
      </w:r>
      <w:r w:rsidRPr="00EE6289">
        <w:rPr>
          <w:rFonts w:ascii="Calibri" w:hAnsi="Calibri"/>
        </w:rPr>
        <w:t>I thought</w:t>
      </w:r>
      <w:r w:rsidR="00D6291C">
        <w:rPr>
          <w:rFonts w:ascii="Calibri" w:hAnsi="Calibri"/>
        </w:rPr>
        <w:t>,</w:t>
      </w:r>
      <w:r w:rsidRPr="00EE6289">
        <w:rPr>
          <w:rFonts w:ascii="Calibri" w:hAnsi="Calibri"/>
        </w:rPr>
        <w:t xml:space="preserve"> </w:t>
      </w:r>
      <w:r w:rsidR="00D6291C">
        <w:rPr>
          <w:rFonts w:ascii="Calibri" w:hAnsi="Calibri"/>
        </w:rPr>
        <w:t>“</w:t>
      </w:r>
      <w:r w:rsidRPr="00EE6289">
        <w:rPr>
          <w:rFonts w:ascii="Calibri" w:hAnsi="Calibri"/>
        </w:rPr>
        <w:t>I want to turn up the volume of Jesus so much in my life that I cannot hear the other voices. I want to tune out the voice of skepticism, the voice of cynicism, the voice of the enemy, the voice of whoever it may be so that I can hear the voice of Jesus a little bit more clearly.</w:t>
      </w:r>
      <w:r w:rsidR="00D6291C">
        <w:rPr>
          <w:rFonts w:ascii="Calibri" w:hAnsi="Calibri"/>
        </w:rPr>
        <w:t>”</w:t>
      </w:r>
      <w:r w:rsidRPr="00EE6289">
        <w:rPr>
          <w:rFonts w:ascii="Calibri" w:hAnsi="Calibri"/>
        </w:rPr>
        <w:t xml:space="preserve"> In Christ, we need some noise</w:t>
      </w:r>
      <w:r w:rsidR="00D6291C">
        <w:rPr>
          <w:rFonts w:ascii="Calibri" w:hAnsi="Calibri"/>
        </w:rPr>
        <w:t>-</w:t>
      </w:r>
      <w:r w:rsidRPr="00EE6289">
        <w:rPr>
          <w:rFonts w:ascii="Calibri" w:hAnsi="Calibri"/>
        </w:rPr>
        <w:t xml:space="preserve">cancelling headphones. We need to turn up the volume of Jesus so we can hear what He has to say to us all the more. </w:t>
      </w:r>
    </w:p>
    <w:p w14:paraId="5A2A56C6" w14:textId="77777777" w:rsidR="00EE6289" w:rsidRPr="00EE6289" w:rsidRDefault="00EE6289" w:rsidP="00EE6289">
      <w:pPr>
        <w:spacing w:line="276" w:lineRule="auto"/>
        <w:rPr>
          <w:rFonts w:ascii="Calibri" w:hAnsi="Calibri"/>
        </w:rPr>
      </w:pPr>
    </w:p>
    <w:p w14:paraId="254FD90D" w14:textId="77777777" w:rsidR="00EE6289" w:rsidRPr="00EE6289" w:rsidRDefault="00EE6289" w:rsidP="00EE6289">
      <w:pPr>
        <w:spacing w:line="276" w:lineRule="auto"/>
        <w:rPr>
          <w:rFonts w:ascii="Calibri" w:hAnsi="Calibri"/>
        </w:rPr>
      </w:pPr>
      <w:r w:rsidRPr="00EE6289">
        <w:rPr>
          <w:rFonts w:ascii="Calibri" w:hAnsi="Calibri"/>
        </w:rPr>
        <w:t>Mary got this.</w:t>
      </w:r>
    </w:p>
    <w:p w14:paraId="03468984" w14:textId="77777777" w:rsidR="00EE6289" w:rsidRPr="00EE6289" w:rsidRDefault="00EE6289" w:rsidP="00EE6289">
      <w:pPr>
        <w:spacing w:line="276" w:lineRule="auto"/>
        <w:rPr>
          <w:rFonts w:ascii="Calibri" w:hAnsi="Calibri"/>
        </w:rPr>
      </w:pPr>
    </w:p>
    <w:p w14:paraId="44162C7F" w14:textId="77777777" w:rsidR="00EE6289" w:rsidRPr="00EE6289" w:rsidRDefault="00EE6289" w:rsidP="00EE6289">
      <w:pPr>
        <w:spacing w:line="276" w:lineRule="auto"/>
        <w:rPr>
          <w:rFonts w:ascii="Calibri" w:hAnsi="Calibri"/>
        </w:rPr>
      </w:pPr>
      <w:r w:rsidRPr="00EE6289">
        <w:rPr>
          <w:rFonts w:ascii="Calibri" w:hAnsi="Calibri"/>
        </w:rPr>
        <w:t xml:space="preserve">“The house was filled with the fragrance of the perfume” (John 12:3). </w:t>
      </w:r>
    </w:p>
    <w:p w14:paraId="21B5F00A" w14:textId="77777777" w:rsidR="00EE6289" w:rsidRPr="00EE6289" w:rsidRDefault="00EE6289" w:rsidP="00EE6289">
      <w:pPr>
        <w:spacing w:line="276" w:lineRule="auto"/>
        <w:rPr>
          <w:rFonts w:ascii="Calibri" w:hAnsi="Calibri"/>
        </w:rPr>
      </w:pPr>
    </w:p>
    <w:p w14:paraId="5BC66954" w14:textId="363A4879" w:rsidR="00EE6289" w:rsidRPr="00EE6289" w:rsidRDefault="00EE6289" w:rsidP="00EE6289">
      <w:pPr>
        <w:spacing w:line="276" w:lineRule="auto"/>
        <w:rPr>
          <w:rFonts w:ascii="Calibri" w:hAnsi="Calibri"/>
        </w:rPr>
      </w:pPr>
      <w:r w:rsidRPr="00EE6289">
        <w:rPr>
          <w:rFonts w:ascii="Calibri" w:hAnsi="Calibri"/>
        </w:rPr>
        <w:t>You know how just a little dab of perfume can begin to transform a room? Can you imagine what the venti from Starbucks, the pint of pure nard, could bring to an entire room? Wow</w:t>
      </w:r>
      <w:r w:rsidR="00C51DFC">
        <w:rPr>
          <w:rFonts w:ascii="Calibri" w:hAnsi="Calibri"/>
        </w:rPr>
        <w:t xml:space="preserve">. </w:t>
      </w:r>
      <w:r w:rsidR="00C51DFC">
        <w:rPr>
          <w:rFonts w:ascii="Calibri" w:hAnsi="Calibri"/>
        </w:rPr>
        <w:lastRenderedPageBreak/>
        <w:t>T</w:t>
      </w:r>
      <w:r w:rsidRPr="00EE6289">
        <w:rPr>
          <w:rFonts w:ascii="Calibri" w:hAnsi="Calibri"/>
        </w:rPr>
        <w:t xml:space="preserve">hat's some big power right there. It was a prized possession of Mary. It may have been an heirloom that was passed down from generation to generation. Why she had it, we don't really know. But the house was filled with the fragrant ointment. </w:t>
      </w:r>
    </w:p>
    <w:p w14:paraId="65C3901C" w14:textId="77777777" w:rsidR="00EE6289" w:rsidRPr="00EE6289" w:rsidRDefault="00EE6289" w:rsidP="00EE6289">
      <w:pPr>
        <w:spacing w:line="276" w:lineRule="auto"/>
        <w:rPr>
          <w:rFonts w:ascii="Calibri" w:hAnsi="Calibri"/>
        </w:rPr>
      </w:pPr>
    </w:p>
    <w:p w14:paraId="1A7C5EC9" w14:textId="31A5711D" w:rsidR="00EE6289" w:rsidRPr="00EE6289" w:rsidRDefault="00EE6289" w:rsidP="00EE6289">
      <w:pPr>
        <w:spacing w:line="276" w:lineRule="auto"/>
        <w:rPr>
          <w:rFonts w:ascii="Calibri" w:hAnsi="Calibri"/>
        </w:rPr>
      </w:pPr>
      <w:r w:rsidRPr="00EE6289">
        <w:rPr>
          <w:rFonts w:ascii="Calibri" w:hAnsi="Calibri"/>
        </w:rPr>
        <w:t xml:space="preserve">We want people to come to Edge Church and to smell something. Through our generosity, we want people to come in and go </w:t>
      </w:r>
      <w:r w:rsidRPr="00EE6289">
        <w:rPr>
          <w:rFonts w:ascii="Calibri" w:hAnsi="Calibri"/>
          <w:i/>
          <w:iCs/>
        </w:rPr>
        <w:t xml:space="preserve">[sniffs], </w:t>
      </w:r>
      <w:r w:rsidRPr="00EE6289">
        <w:rPr>
          <w:rFonts w:ascii="Calibri" w:hAnsi="Calibri"/>
        </w:rPr>
        <w:t xml:space="preserve">“What's going on around here?” </w:t>
      </w:r>
    </w:p>
    <w:p w14:paraId="304D0BFA" w14:textId="77777777" w:rsidR="00EE6289" w:rsidRPr="00EE6289" w:rsidRDefault="00EE6289" w:rsidP="00EE6289">
      <w:pPr>
        <w:spacing w:line="276" w:lineRule="auto"/>
        <w:rPr>
          <w:rFonts w:ascii="Calibri" w:hAnsi="Calibri"/>
        </w:rPr>
      </w:pPr>
    </w:p>
    <w:p w14:paraId="16D15030" w14:textId="5FCA3B87" w:rsidR="00EE6289" w:rsidRPr="00EE6289" w:rsidRDefault="00EE6289" w:rsidP="00EE6289">
      <w:pPr>
        <w:spacing w:line="276" w:lineRule="auto"/>
        <w:rPr>
          <w:rFonts w:ascii="Calibri" w:hAnsi="Calibri"/>
        </w:rPr>
      </w:pPr>
      <w:r w:rsidRPr="00EE6289">
        <w:rPr>
          <w:rFonts w:ascii="Calibri" w:hAnsi="Calibri"/>
        </w:rPr>
        <w:t xml:space="preserve">My kids are really into the essential oils. They </w:t>
      </w:r>
      <w:r w:rsidR="00D6291C">
        <w:rPr>
          <w:rFonts w:ascii="Calibri" w:hAnsi="Calibri"/>
        </w:rPr>
        <w:t>have</w:t>
      </w:r>
      <w:r w:rsidRPr="00EE6289">
        <w:rPr>
          <w:rFonts w:ascii="Calibri" w:hAnsi="Calibri"/>
        </w:rPr>
        <w:t xml:space="preserve"> the diffuser. They're always blowing something up in their room. They're into lavender or </w:t>
      </w:r>
      <w:r w:rsidR="00D6291C">
        <w:rPr>
          <w:rFonts w:ascii="Calibri" w:hAnsi="Calibri"/>
        </w:rPr>
        <w:t>something like that</w:t>
      </w:r>
      <w:r w:rsidRPr="00EE6289">
        <w:rPr>
          <w:rFonts w:ascii="Calibri" w:hAnsi="Calibri"/>
        </w:rPr>
        <w:t xml:space="preserve">. It always smells awesome. </w:t>
      </w:r>
    </w:p>
    <w:p w14:paraId="76FDF728" w14:textId="77777777" w:rsidR="00EE6289" w:rsidRPr="00EE6289" w:rsidRDefault="00EE6289" w:rsidP="00EE6289">
      <w:pPr>
        <w:spacing w:line="276" w:lineRule="auto"/>
        <w:rPr>
          <w:rFonts w:ascii="Calibri" w:hAnsi="Calibri"/>
        </w:rPr>
      </w:pPr>
    </w:p>
    <w:p w14:paraId="07FFC2CE" w14:textId="7F8AD774" w:rsidR="00EE6289" w:rsidRPr="00EE6289" w:rsidRDefault="00EE6289" w:rsidP="00EE6289">
      <w:pPr>
        <w:spacing w:line="276" w:lineRule="auto"/>
        <w:rPr>
          <w:rFonts w:ascii="Calibri" w:hAnsi="Calibri"/>
        </w:rPr>
      </w:pPr>
      <w:r w:rsidRPr="00EE6289">
        <w:rPr>
          <w:rFonts w:ascii="Calibri" w:hAnsi="Calibri"/>
        </w:rPr>
        <w:t xml:space="preserve">When I go into a place that smells good, I'm always asking, “What is that?” My favorite is eucalyptus. Gena says that's for stress relief. </w:t>
      </w:r>
      <w:r w:rsidR="00D6291C">
        <w:rPr>
          <w:rFonts w:ascii="Calibri" w:hAnsi="Calibri"/>
        </w:rPr>
        <w:t>No</w:t>
      </w:r>
      <w:r w:rsidRPr="00EE6289">
        <w:rPr>
          <w:rFonts w:ascii="Calibri" w:hAnsi="Calibri"/>
        </w:rPr>
        <w:t xml:space="preserve"> wonder it smells so good to me. Love that. </w:t>
      </w:r>
    </w:p>
    <w:p w14:paraId="79E10351" w14:textId="77777777" w:rsidR="00EE6289" w:rsidRPr="00EE6289" w:rsidRDefault="00EE6289" w:rsidP="00EE6289">
      <w:pPr>
        <w:spacing w:line="276" w:lineRule="auto"/>
        <w:rPr>
          <w:rFonts w:ascii="Calibri" w:hAnsi="Calibri"/>
        </w:rPr>
      </w:pPr>
    </w:p>
    <w:p w14:paraId="48493A41" w14:textId="77777777" w:rsidR="00EE6289" w:rsidRPr="00EE6289" w:rsidRDefault="00EE6289" w:rsidP="00EE6289">
      <w:pPr>
        <w:spacing w:line="276" w:lineRule="auto"/>
        <w:rPr>
          <w:rFonts w:ascii="Calibri" w:hAnsi="Calibri"/>
        </w:rPr>
      </w:pPr>
      <w:r w:rsidRPr="00EE6289">
        <w:rPr>
          <w:rFonts w:ascii="Calibri" w:hAnsi="Calibri"/>
        </w:rPr>
        <w:t>When you walk into a place and it smells good, it's attractive.</w:t>
      </w:r>
    </w:p>
    <w:p w14:paraId="3C4CA4F5" w14:textId="77777777" w:rsidR="00EE6289" w:rsidRPr="00EE6289" w:rsidRDefault="00EE6289" w:rsidP="00EE6289">
      <w:pPr>
        <w:spacing w:line="276" w:lineRule="auto"/>
        <w:rPr>
          <w:rFonts w:ascii="Calibri" w:hAnsi="Calibri"/>
        </w:rPr>
      </w:pPr>
    </w:p>
    <w:p w14:paraId="63612092" w14:textId="77777777" w:rsidR="00EE6289" w:rsidRPr="00EE6289" w:rsidRDefault="00EE6289" w:rsidP="00EE6289">
      <w:pPr>
        <w:spacing w:line="276" w:lineRule="auto"/>
        <w:rPr>
          <w:rFonts w:ascii="Calibri" w:hAnsi="Calibri"/>
        </w:rPr>
      </w:pPr>
      <w:r w:rsidRPr="00EE6289">
        <w:rPr>
          <w:rFonts w:ascii="Calibri" w:hAnsi="Calibri"/>
        </w:rPr>
        <w:t>We were eating at a restaurant the last few years. They served gluten free food and the food was really awesome. But the restaurant smelled really bad. The restaurant is now out of business. I don't know if it had to do with the smell or not. The food was actually pretty good. It's too bad. But it just smelled so nasty every time you went in there.</w:t>
      </w:r>
    </w:p>
    <w:p w14:paraId="202B6B84" w14:textId="77777777" w:rsidR="00EE6289" w:rsidRPr="00EE6289" w:rsidRDefault="00EE6289" w:rsidP="00EE6289">
      <w:pPr>
        <w:spacing w:line="276" w:lineRule="auto"/>
        <w:rPr>
          <w:rFonts w:ascii="Calibri" w:hAnsi="Calibri"/>
        </w:rPr>
      </w:pPr>
    </w:p>
    <w:p w14:paraId="3CC85EB3" w14:textId="74FB1A21" w:rsidR="00EE6289" w:rsidRPr="00EE6289" w:rsidRDefault="00EE6289" w:rsidP="00EE6289">
      <w:pPr>
        <w:spacing w:line="276" w:lineRule="auto"/>
        <w:rPr>
          <w:rFonts w:ascii="Calibri" w:hAnsi="Calibri"/>
        </w:rPr>
      </w:pPr>
      <w:r w:rsidRPr="00EE6289">
        <w:rPr>
          <w:rFonts w:ascii="Calibri" w:hAnsi="Calibri"/>
        </w:rPr>
        <w:t>I'm convinced even if you don't have time to clean your bathroom at home, if you'll just put some Clorox in the toilet, it'll trick your brain. You'll think that your house is all clean, even if it's not</w:t>
      </w:r>
      <w:r w:rsidR="00C51DFC">
        <w:rPr>
          <w:rFonts w:ascii="Calibri" w:hAnsi="Calibri"/>
        </w:rPr>
        <w:t>,</w:t>
      </w:r>
      <w:r w:rsidRPr="00EE6289">
        <w:rPr>
          <w:rFonts w:ascii="Calibri" w:hAnsi="Calibri"/>
        </w:rPr>
        <w:t xml:space="preserve"> because it smells good. When things smell good, they're attractive.</w:t>
      </w:r>
    </w:p>
    <w:p w14:paraId="6DE5D842" w14:textId="77777777" w:rsidR="00EE6289" w:rsidRPr="00EE6289" w:rsidRDefault="00EE6289" w:rsidP="00EE6289">
      <w:pPr>
        <w:spacing w:line="276" w:lineRule="auto"/>
        <w:rPr>
          <w:rFonts w:ascii="Calibri" w:hAnsi="Calibri"/>
        </w:rPr>
      </w:pPr>
    </w:p>
    <w:p w14:paraId="25A65703" w14:textId="32DED8A3" w:rsidR="00EE6289" w:rsidRPr="00EE6289" w:rsidRDefault="00EE6289" w:rsidP="00EE6289">
      <w:pPr>
        <w:spacing w:line="276" w:lineRule="auto"/>
        <w:rPr>
          <w:rFonts w:ascii="Calibri" w:hAnsi="Calibri"/>
        </w:rPr>
      </w:pPr>
      <w:r w:rsidRPr="00EE6289">
        <w:rPr>
          <w:rFonts w:ascii="Calibri" w:hAnsi="Calibri"/>
        </w:rPr>
        <w:t>We want the house of God to smell good. We want the house of God to be a place that is attractive, where people come in and feel loved</w:t>
      </w:r>
      <w:r w:rsidR="00C51DFC">
        <w:rPr>
          <w:rFonts w:ascii="Calibri" w:hAnsi="Calibri"/>
        </w:rPr>
        <w:t xml:space="preserve">, </w:t>
      </w:r>
      <w:r w:rsidRPr="00EE6289">
        <w:rPr>
          <w:rFonts w:ascii="Calibri" w:hAnsi="Calibri"/>
        </w:rPr>
        <w:t>encouraged</w:t>
      </w:r>
      <w:r w:rsidR="00C51DFC">
        <w:rPr>
          <w:rFonts w:ascii="Calibri" w:hAnsi="Calibri"/>
        </w:rPr>
        <w:t xml:space="preserve">, </w:t>
      </w:r>
      <w:r w:rsidRPr="00EE6289">
        <w:rPr>
          <w:rFonts w:ascii="Calibri" w:hAnsi="Calibri"/>
        </w:rPr>
        <w:t>taught</w:t>
      </w:r>
      <w:r w:rsidR="00C51DFC">
        <w:rPr>
          <w:rFonts w:ascii="Calibri" w:hAnsi="Calibri"/>
        </w:rPr>
        <w:t xml:space="preserve">, </w:t>
      </w:r>
      <w:r w:rsidRPr="00EE6289">
        <w:rPr>
          <w:rFonts w:ascii="Calibri" w:hAnsi="Calibri"/>
        </w:rPr>
        <w:t>cared for</w:t>
      </w:r>
      <w:r w:rsidR="00C51DFC">
        <w:rPr>
          <w:rFonts w:ascii="Calibri" w:hAnsi="Calibri"/>
        </w:rPr>
        <w:t>,</w:t>
      </w:r>
      <w:r w:rsidRPr="00EE6289">
        <w:rPr>
          <w:rFonts w:ascii="Calibri" w:hAnsi="Calibri"/>
        </w:rPr>
        <w:t xml:space="preserve"> and they make friendships. As we sow those seeds of generosity, we're releasing a fragrance here at Edge Church that is attractive</w:t>
      </w:r>
      <w:r w:rsidR="00D6291C">
        <w:rPr>
          <w:rFonts w:ascii="Calibri" w:hAnsi="Calibri"/>
        </w:rPr>
        <w:t xml:space="preserve"> and</w:t>
      </w:r>
      <w:r w:rsidRPr="00EE6289">
        <w:rPr>
          <w:rFonts w:ascii="Calibri" w:hAnsi="Calibri"/>
        </w:rPr>
        <w:t xml:space="preserve"> dynamic. People come in and go </w:t>
      </w:r>
      <w:r w:rsidRPr="00EE6289">
        <w:rPr>
          <w:rFonts w:ascii="Calibri" w:hAnsi="Calibri"/>
          <w:i/>
          <w:iCs/>
        </w:rPr>
        <w:t>[sniffs],</w:t>
      </w:r>
      <w:r w:rsidRPr="00EE6289">
        <w:rPr>
          <w:rFonts w:ascii="Calibri" w:hAnsi="Calibri"/>
        </w:rPr>
        <w:t xml:space="preserve"> “I don't know exactly what's going on here at Edge Church, but I'd like to be a part of that.” </w:t>
      </w:r>
      <w:r w:rsidR="00E966B9">
        <w:rPr>
          <w:rFonts w:ascii="Calibri" w:hAnsi="Calibri"/>
        </w:rPr>
        <w:t>We want to serve good food and to smell good doing it.</w:t>
      </w:r>
    </w:p>
    <w:p w14:paraId="7964CB74" w14:textId="77777777" w:rsidR="00EE6289" w:rsidRPr="00EE6289" w:rsidRDefault="00EE6289" w:rsidP="00EE6289">
      <w:pPr>
        <w:spacing w:line="276" w:lineRule="auto"/>
        <w:rPr>
          <w:rFonts w:ascii="Calibri" w:hAnsi="Calibri"/>
        </w:rPr>
      </w:pPr>
    </w:p>
    <w:p w14:paraId="2ADE1847" w14:textId="77777777" w:rsidR="00EE6289" w:rsidRPr="00EE6289" w:rsidRDefault="00EE6289" w:rsidP="00EE6289">
      <w:pPr>
        <w:spacing w:line="276" w:lineRule="auto"/>
        <w:rPr>
          <w:rFonts w:ascii="Calibri" w:hAnsi="Calibri"/>
        </w:rPr>
      </w:pPr>
      <w:r w:rsidRPr="00EE6289">
        <w:rPr>
          <w:rFonts w:ascii="Calibri" w:hAnsi="Calibri"/>
        </w:rPr>
        <w:t xml:space="preserve">The fragrance filled the entire house. We want the house of God to be rich in smell and in aroma. </w:t>
      </w:r>
    </w:p>
    <w:p w14:paraId="25562E71" w14:textId="77777777" w:rsidR="00EE6289" w:rsidRPr="00EE6289" w:rsidRDefault="00EE6289" w:rsidP="00EE6289">
      <w:pPr>
        <w:spacing w:line="276" w:lineRule="auto"/>
        <w:rPr>
          <w:rFonts w:ascii="Calibri" w:hAnsi="Calibri"/>
        </w:rPr>
      </w:pPr>
    </w:p>
    <w:p w14:paraId="764065F0" w14:textId="2AE372B3" w:rsidR="00EE6289" w:rsidRPr="00EE6289" w:rsidRDefault="00EE6289" w:rsidP="00EE6289">
      <w:pPr>
        <w:spacing w:line="276" w:lineRule="auto"/>
        <w:rPr>
          <w:rFonts w:ascii="Calibri" w:hAnsi="Calibri"/>
        </w:rPr>
      </w:pPr>
      <w:r w:rsidRPr="00EE6289">
        <w:rPr>
          <w:rFonts w:ascii="Calibri" w:hAnsi="Calibri"/>
        </w:rPr>
        <w:t>They say that essential oils have different healing capabilities. Some are mood enhancing</w:t>
      </w:r>
      <w:r w:rsidR="00C51DFC">
        <w:rPr>
          <w:rFonts w:ascii="Calibri" w:hAnsi="Calibri"/>
        </w:rPr>
        <w:t>. S</w:t>
      </w:r>
      <w:r w:rsidRPr="00EE6289">
        <w:rPr>
          <w:rFonts w:ascii="Calibri" w:hAnsi="Calibri"/>
        </w:rPr>
        <w:t>ome are energizing</w:t>
      </w:r>
      <w:r w:rsidR="00C51DFC">
        <w:rPr>
          <w:rFonts w:ascii="Calibri" w:hAnsi="Calibri"/>
        </w:rPr>
        <w:t>. S</w:t>
      </w:r>
      <w:r w:rsidRPr="00EE6289">
        <w:rPr>
          <w:rFonts w:ascii="Calibri" w:hAnsi="Calibri"/>
        </w:rPr>
        <w:t>ome are detoxifying</w:t>
      </w:r>
      <w:r w:rsidR="00C51DFC">
        <w:rPr>
          <w:rFonts w:ascii="Calibri" w:hAnsi="Calibri"/>
        </w:rPr>
        <w:t>. S</w:t>
      </w:r>
      <w:r w:rsidRPr="00EE6289">
        <w:rPr>
          <w:rFonts w:ascii="Calibri" w:hAnsi="Calibri"/>
        </w:rPr>
        <w:t xml:space="preserve">ome are healing. I think that's really what we're here to </w:t>
      </w:r>
      <w:r w:rsidRPr="00EE6289">
        <w:rPr>
          <w:rFonts w:ascii="Calibri" w:hAnsi="Calibri"/>
        </w:rPr>
        <w:lastRenderedPageBreak/>
        <w:t xml:space="preserve">do at Edge Church. We want people to come in and go </w:t>
      </w:r>
      <w:r w:rsidRPr="00EE6289">
        <w:rPr>
          <w:rFonts w:ascii="Calibri" w:hAnsi="Calibri"/>
          <w:i/>
          <w:iCs/>
        </w:rPr>
        <w:t xml:space="preserve">[sniffs] </w:t>
      </w:r>
      <w:r w:rsidRPr="00EE6289">
        <w:rPr>
          <w:rFonts w:ascii="Calibri" w:hAnsi="Calibri"/>
        </w:rPr>
        <w:t xml:space="preserve">and to receive healing. We want people to come in and go </w:t>
      </w:r>
      <w:r w:rsidRPr="00EE6289">
        <w:rPr>
          <w:rFonts w:ascii="Calibri" w:hAnsi="Calibri"/>
          <w:i/>
          <w:iCs/>
        </w:rPr>
        <w:t xml:space="preserve">[sniffs] </w:t>
      </w:r>
      <w:r w:rsidRPr="00EE6289">
        <w:rPr>
          <w:rFonts w:ascii="Calibri" w:hAnsi="Calibri"/>
        </w:rPr>
        <w:t xml:space="preserve">and to feel energized. We want people to come in and take a big whiff of what's going on, and to be able to detoxify the impurities out of their lives so they can follow Jesus. We need the house of God to be filled with the aroma of Christ. </w:t>
      </w:r>
    </w:p>
    <w:p w14:paraId="1F938D91" w14:textId="77777777" w:rsidR="00EE6289" w:rsidRPr="00EE6289" w:rsidRDefault="00EE6289" w:rsidP="00EE6289">
      <w:pPr>
        <w:spacing w:line="276" w:lineRule="auto"/>
        <w:rPr>
          <w:rFonts w:ascii="Calibri" w:hAnsi="Calibri"/>
        </w:rPr>
      </w:pPr>
    </w:p>
    <w:p w14:paraId="7AAAC45F" w14:textId="77777777" w:rsidR="00EE6289" w:rsidRPr="00EE6289" w:rsidRDefault="00EE6289" w:rsidP="00EE6289">
      <w:pPr>
        <w:spacing w:line="276" w:lineRule="auto"/>
        <w:rPr>
          <w:rFonts w:ascii="Calibri" w:hAnsi="Calibri"/>
        </w:rPr>
      </w:pPr>
      <w:r w:rsidRPr="00EE6289">
        <w:rPr>
          <w:rFonts w:ascii="Calibri" w:hAnsi="Calibri"/>
        </w:rPr>
        <w:t>“David said, ‘I will not give to the Lord that which costs me nothing’” (2 Samuel 24:24).</w:t>
      </w:r>
    </w:p>
    <w:p w14:paraId="043C6268" w14:textId="77777777" w:rsidR="00EE6289" w:rsidRPr="00EE6289" w:rsidRDefault="00EE6289" w:rsidP="00EE6289">
      <w:pPr>
        <w:spacing w:line="276" w:lineRule="auto"/>
        <w:rPr>
          <w:rFonts w:ascii="Calibri" w:hAnsi="Calibri"/>
        </w:rPr>
      </w:pPr>
    </w:p>
    <w:p w14:paraId="1B97E6DB" w14:textId="77777777" w:rsidR="00EE6289" w:rsidRPr="00EE6289" w:rsidRDefault="00EE6289" w:rsidP="00EE6289">
      <w:pPr>
        <w:spacing w:line="276" w:lineRule="auto"/>
        <w:rPr>
          <w:rFonts w:ascii="Calibri" w:hAnsi="Calibri"/>
        </w:rPr>
      </w:pPr>
      <w:r w:rsidRPr="00EE6289">
        <w:rPr>
          <w:rFonts w:ascii="Calibri" w:hAnsi="Calibri"/>
        </w:rPr>
        <w:t>I want to make a sacrifice is what David was saying.</w:t>
      </w:r>
    </w:p>
    <w:p w14:paraId="2D802671" w14:textId="77777777" w:rsidR="00EE6289" w:rsidRPr="00EE6289" w:rsidRDefault="00EE6289" w:rsidP="00EE6289">
      <w:pPr>
        <w:spacing w:line="276" w:lineRule="auto"/>
        <w:rPr>
          <w:rFonts w:ascii="Calibri" w:hAnsi="Calibri"/>
        </w:rPr>
      </w:pPr>
    </w:p>
    <w:p w14:paraId="284F9073" w14:textId="77777777" w:rsidR="00EE6289" w:rsidRPr="00EE6289" w:rsidRDefault="00EE6289" w:rsidP="00EE6289">
      <w:pPr>
        <w:spacing w:line="276" w:lineRule="auto"/>
        <w:rPr>
          <w:rFonts w:ascii="Calibri" w:hAnsi="Calibri"/>
        </w:rPr>
      </w:pPr>
      <w:r w:rsidRPr="00EE6289">
        <w:rPr>
          <w:rFonts w:ascii="Calibri" w:hAnsi="Calibri"/>
        </w:rPr>
        <w:t>“It is more blessed to give than it is to receive” (Acts 20:35).</w:t>
      </w:r>
    </w:p>
    <w:p w14:paraId="0F6545A0" w14:textId="77777777" w:rsidR="00EE6289" w:rsidRPr="00EE6289" w:rsidRDefault="00EE6289" w:rsidP="00EE6289">
      <w:pPr>
        <w:spacing w:line="276" w:lineRule="auto"/>
        <w:rPr>
          <w:rFonts w:ascii="Calibri" w:hAnsi="Calibri"/>
        </w:rPr>
      </w:pPr>
    </w:p>
    <w:p w14:paraId="3B2CC74B" w14:textId="77777777" w:rsidR="00EE6289" w:rsidRPr="00EE6289" w:rsidRDefault="00EE6289" w:rsidP="00EE6289">
      <w:pPr>
        <w:spacing w:line="276" w:lineRule="auto"/>
        <w:rPr>
          <w:rFonts w:ascii="Calibri" w:hAnsi="Calibri"/>
        </w:rPr>
      </w:pPr>
      <w:r w:rsidRPr="00EE6289">
        <w:rPr>
          <w:rFonts w:ascii="Calibri" w:hAnsi="Calibri"/>
        </w:rPr>
        <w:t>Sacrifice is in a huge, important part of bringing that great fragrance.</w:t>
      </w:r>
    </w:p>
    <w:p w14:paraId="3FE65C9E" w14:textId="77777777" w:rsidR="00EE6289" w:rsidRPr="00EE6289" w:rsidRDefault="00EE6289" w:rsidP="00EE6289">
      <w:pPr>
        <w:spacing w:line="276" w:lineRule="auto"/>
        <w:rPr>
          <w:rFonts w:ascii="Calibri" w:hAnsi="Calibri"/>
        </w:rPr>
      </w:pPr>
    </w:p>
    <w:p w14:paraId="037BE11C" w14:textId="77777777" w:rsidR="00EE6289" w:rsidRPr="00EE6289" w:rsidRDefault="00EE6289" w:rsidP="00EE6289">
      <w:pPr>
        <w:spacing w:line="276" w:lineRule="auto"/>
        <w:rPr>
          <w:rFonts w:ascii="Calibri" w:hAnsi="Calibri"/>
        </w:rPr>
      </w:pPr>
      <w:r w:rsidRPr="00EE6289">
        <w:rPr>
          <w:rFonts w:ascii="Calibri" w:hAnsi="Calibri"/>
        </w:rPr>
        <w:t>“‘Leave her alone,’ said Jesus. ‘Why are you bothering her? She has done a beautiful thing to me. The poor you will always have with you, and you can help them any time you want. But you will not always have me. She did what she could. She poured perfume on my body beforehand to prepare for my burial. I tell you the truth, wherever the gospel is preached throughout the world, what she has done will also be told, in memory of her’” (Mark 14:6-9).</w:t>
      </w:r>
    </w:p>
    <w:p w14:paraId="42779C21" w14:textId="77777777" w:rsidR="00EE6289" w:rsidRPr="00EE6289" w:rsidRDefault="00EE6289" w:rsidP="00EE6289">
      <w:pPr>
        <w:spacing w:line="276" w:lineRule="auto"/>
        <w:rPr>
          <w:rFonts w:ascii="Calibri" w:hAnsi="Calibri"/>
        </w:rPr>
      </w:pPr>
    </w:p>
    <w:p w14:paraId="01AD773B" w14:textId="77777777" w:rsidR="00EE6289" w:rsidRPr="00EE6289" w:rsidRDefault="00EE6289" w:rsidP="00EE6289">
      <w:pPr>
        <w:spacing w:line="276" w:lineRule="auto"/>
        <w:rPr>
          <w:rFonts w:ascii="Calibri" w:hAnsi="Calibri"/>
        </w:rPr>
      </w:pPr>
      <w:r w:rsidRPr="00EE6289">
        <w:rPr>
          <w:rFonts w:ascii="Calibri" w:hAnsi="Calibri"/>
        </w:rPr>
        <w:t xml:space="preserve">2,000 years later we'll still talking about the sacrifice of this woman, Mary, who practiced soulish generosity. She realized that soulish generosity is not logical, that it is motivated by great opportunity, and it is accomplished by significant sacrifice. </w:t>
      </w:r>
    </w:p>
    <w:p w14:paraId="76C3D2B8" w14:textId="77777777" w:rsidR="00EE6289" w:rsidRPr="00EE6289" w:rsidRDefault="00EE6289" w:rsidP="00EE6289">
      <w:pPr>
        <w:spacing w:line="276" w:lineRule="auto"/>
        <w:rPr>
          <w:rFonts w:ascii="Calibri" w:hAnsi="Calibri"/>
        </w:rPr>
      </w:pPr>
    </w:p>
    <w:p w14:paraId="7D87C81E" w14:textId="4C906C5A" w:rsidR="00EE6289" w:rsidRPr="00EE6289" w:rsidRDefault="00EE6289" w:rsidP="00EE6289">
      <w:pPr>
        <w:spacing w:line="276" w:lineRule="auto"/>
        <w:rPr>
          <w:rFonts w:ascii="Calibri" w:hAnsi="Calibri"/>
          <w:sz w:val="28"/>
          <w:szCs w:val="28"/>
        </w:rPr>
      </w:pPr>
      <w:r w:rsidRPr="00EE6289">
        <w:rPr>
          <w:rFonts w:ascii="Calibri" w:hAnsi="Calibri"/>
        </w:rPr>
        <w:br w:type="page"/>
      </w:r>
      <w:r w:rsidRPr="00EE6289">
        <w:rPr>
          <w:rFonts w:ascii="Calibri" w:hAnsi="Calibri"/>
          <w:b/>
          <w:bCs/>
          <w:sz w:val="28"/>
          <w:szCs w:val="28"/>
          <w:u w:val="single"/>
        </w:rPr>
        <w:lastRenderedPageBreak/>
        <w:t>OUTLINE</w:t>
      </w:r>
    </w:p>
    <w:p w14:paraId="5D152C1F" w14:textId="77777777" w:rsidR="00EE6289" w:rsidRPr="00EE6289" w:rsidRDefault="00EE6289" w:rsidP="00EE6289">
      <w:pPr>
        <w:spacing w:line="276" w:lineRule="auto"/>
        <w:rPr>
          <w:rFonts w:ascii="Calibri" w:hAnsi="Calibri"/>
        </w:rPr>
      </w:pPr>
    </w:p>
    <w:p w14:paraId="5BD71068" w14:textId="77777777" w:rsidR="00C51DFC" w:rsidRDefault="00C51DFC" w:rsidP="00EE6289">
      <w:pPr>
        <w:spacing w:line="276" w:lineRule="auto"/>
        <w:rPr>
          <w:rFonts w:ascii="Calibri" w:hAnsi="Calibri"/>
        </w:rPr>
      </w:pPr>
      <w:r>
        <w:rPr>
          <w:rFonts w:ascii="Calibri" w:hAnsi="Calibri"/>
        </w:rPr>
        <w:t>“</w:t>
      </w:r>
      <w:r w:rsidR="00EE6289" w:rsidRPr="00EE6289">
        <w:rPr>
          <w:rFonts w:ascii="Calibri" w:hAnsi="Calibri"/>
        </w:rPr>
        <w:t>Each of you should give what you have decided in your heart to give, not reluctantly or under compulsion, for God loves a cheerful giver.</w:t>
      </w:r>
      <w:r>
        <w:rPr>
          <w:rFonts w:ascii="Calibri" w:hAnsi="Calibri"/>
        </w:rPr>
        <w:t>”</w:t>
      </w:r>
      <w:r w:rsidR="00EE6289" w:rsidRPr="00EE6289">
        <w:rPr>
          <w:rFonts w:ascii="Calibri" w:hAnsi="Calibri"/>
        </w:rPr>
        <w:t xml:space="preserve"> </w:t>
      </w:r>
    </w:p>
    <w:p w14:paraId="104A799B" w14:textId="4B56CBD9" w:rsidR="00EE6289" w:rsidRPr="00EE6289" w:rsidRDefault="00EE6289" w:rsidP="00EE6289">
      <w:pPr>
        <w:spacing w:line="276" w:lineRule="auto"/>
        <w:rPr>
          <w:rFonts w:ascii="Calibri" w:hAnsi="Calibri"/>
        </w:rPr>
      </w:pPr>
      <w:r w:rsidRPr="00EE6289">
        <w:rPr>
          <w:rFonts w:ascii="Calibri" w:hAnsi="Calibri"/>
        </w:rPr>
        <w:t>2 Corinthians 9:7 (NIV)</w:t>
      </w:r>
    </w:p>
    <w:p w14:paraId="1427E8B5" w14:textId="77777777" w:rsidR="00EE6289" w:rsidRPr="00EE6289" w:rsidRDefault="00EE6289" w:rsidP="00EE6289">
      <w:pPr>
        <w:spacing w:line="276" w:lineRule="auto"/>
        <w:rPr>
          <w:rFonts w:ascii="Calibri" w:hAnsi="Calibri"/>
        </w:rPr>
      </w:pPr>
    </w:p>
    <w:p w14:paraId="5A172079" w14:textId="1BD68733" w:rsidR="00EE6289" w:rsidRPr="00EE6289" w:rsidRDefault="00EE6289" w:rsidP="00EE6289">
      <w:pPr>
        <w:spacing w:line="276" w:lineRule="auto"/>
        <w:rPr>
          <w:rFonts w:ascii="Calibri" w:hAnsi="Calibri"/>
          <w:b/>
          <w:bCs/>
        </w:rPr>
      </w:pPr>
      <w:r w:rsidRPr="00EE6289">
        <w:rPr>
          <w:rFonts w:ascii="Calibri" w:hAnsi="Calibri"/>
          <w:b/>
          <w:bCs/>
        </w:rPr>
        <w:t>1. Soulish Generosity Is Not Logical</w:t>
      </w:r>
      <w:r w:rsidR="00784D5F">
        <w:rPr>
          <w:rFonts w:ascii="Calibri" w:hAnsi="Calibri"/>
          <w:b/>
          <w:bCs/>
        </w:rPr>
        <w:t>.</w:t>
      </w:r>
    </w:p>
    <w:p w14:paraId="4445AF0D" w14:textId="77777777" w:rsidR="00EE6289" w:rsidRPr="00EE6289" w:rsidRDefault="00EE6289" w:rsidP="00EE6289">
      <w:pPr>
        <w:spacing w:line="276" w:lineRule="auto"/>
        <w:rPr>
          <w:rFonts w:ascii="Calibri" w:hAnsi="Calibri"/>
        </w:rPr>
      </w:pPr>
    </w:p>
    <w:p w14:paraId="740FB4B2" w14:textId="77777777" w:rsidR="00C51DFC" w:rsidRDefault="00C51DFC" w:rsidP="00EE6289">
      <w:pPr>
        <w:spacing w:line="276" w:lineRule="auto"/>
        <w:rPr>
          <w:rFonts w:ascii="Calibri" w:hAnsi="Calibri"/>
        </w:rPr>
      </w:pPr>
      <w:r>
        <w:rPr>
          <w:rFonts w:ascii="Calibri" w:hAnsi="Calibri"/>
        </w:rPr>
        <w:t>“</w:t>
      </w:r>
      <w:r w:rsidR="00EE6289" w:rsidRPr="00EE6289">
        <w:rPr>
          <w:rFonts w:ascii="Calibri" w:hAnsi="Calibri"/>
        </w:rPr>
        <w:t>Six days before the Passover, Jesus came to Bethany, where Lazarus lived, whom Jesus had raised from the dead.</w:t>
      </w:r>
      <w:r>
        <w:rPr>
          <w:rFonts w:ascii="Calibri" w:hAnsi="Calibri"/>
        </w:rPr>
        <w:t xml:space="preserve"> </w:t>
      </w:r>
      <w:r w:rsidR="00EE6289" w:rsidRPr="00EE6289">
        <w:rPr>
          <w:rFonts w:ascii="Calibri" w:hAnsi="Calibri"/>
        </w:rPr>
        <w:t xml:space="preserve">Here a dinner was given in Jesus’ honor. Martha served, while Lazarus was among those reclining at the table with him. Then Mary took about a pint of pure nard, an expensive perfume; she poured it on Jesus’ feet and wiped his feet with her hair. And the house was filled with the fragrance of the perfume. But one of his disciples, Judas Iscariot, who was later to betray him, objected, </w:t>
      </w:r>
      <w:r>
        <w:rPr>
          <w:rFonts w:ascii="Calibri" w:hAnsi="Calibri"/>
        </w:rPr>
        <w:t>‘</w:t>
      </w:r>
      <w:r w:rsidR="00EE6289" w:rsidRPr="00EE6289">
        <w:rPr>
          <w:rFonts w:ascii="Calibri" w:hAnsi="Calibri"/>
        </w:rPr>
        <w:t>Why wasn’t this perfume sold and the money given to the poor?</w:t>
      </w:r>
      <w:r>
        <w:rPr>
          <w:rFonts w:ascii="Calibri" w:hAnsi="Calibri"/>
        </w:rPr>
        <w:t>’</w:t>
      </w:r>
      <w:r w:rsidR="00EE6289" w:rsidRPr="00EE6289">
        <w:rPr>
          <w:rFonts w:ascii="Calibri" w:hAnsi="Calibri"/>
        </w:rPr>
        <w:t xml:space="preserve"> It was worth a year’s wages.</w:t>
      </w:r>
      <w:r>
        <w:rPr>
          <w:rFonts w:ascii="Calibri" w:hAnsi="Calibri"/>
        </w:rPr>
        <w:t>”</w:t>
      </w:r>
      <w:r w:rsidR="00EE6289" w:rsidRPr="00EE6289">
        <w:rPr>
          <w:rFonts w:ascii="Calibri" w:hAnsi="Calibri"/>
        </w:rPr>
        <w:t xml:space="preserve"> </w:t>
      </w:r>
    </w:p>
    <w:p w14:paraId="4059718B" w14:textId="198DE826" w:rsidR="00EE6289" w:rsidRPr="00EE6289" w:rsidRDefault="00EE6289" w:rsidP="00EE6289">
      <w:pPr>
        <w:spacing w:line="276" w:lineRule="auto"/>
        <w:rPr>
          <w:rFonts w:ascii="Calibri" w:hAnsi="Calibri"/>
        </w:rPr>
      </w:pPr>
      <w:r w:rsidRPr="00EE6289">
        <w:rPr>
          <w:rFonts w:ascii="Calibri" w:hAnsi="Calibri"/>
        </w:rPr>
        <w:t>John 12:3-5 (NIV)</w:t>
      </w:r>
    </w:p>
    <w:p w14:paraId="4265C9F2" w14:textId="77777777" w:rsidR="00EE6289" w:rsidRPr="00EE6289" w:rsidRDefault="00EE6289" w:rsidP="00EE6289">
      <w:pPr>
        <w:spacing w:line="276" w:lineRule="auto"/>
        <w:rPr>
          <w:rFonts w:ascii="Calibri" w:hAnsi="Calibri"/>
        </w:rPr>
      </w:pPr>
    </w:p>
    <w:p w14:paraId="56012AB2" w14:textId="100D73CA" w:rsidR="00EE6289" w:rsidRPr="00EE6289" w:rsidRDefault="00EE6289" w:rsidP="00EE6289">
      <w:pPr>
        <w:spacing w:line="276" w:lineRule="auto"/>
        <w:rPr>
          <w:rFonts w:ascii="Calibri" w:hAnsi="Calibri"/>
          <w:b/>
          <w:bCs/>
        </w:rPr>
      </w:pPr>
      <w:r w:rsidRPr="00EE6289">
        <w:rPr>
          <w:rFonts w:ascii="Calibri" w:hAnsi="Calibri"/>
          <w:b/>
          <w:bCs/>
        </w:rPr>
        <w:t xml:space="preserve">2. Soulish Generosity Is Motivated </w:t>
      </w:r>
      <w:proofErr w:type="gramStart"/>
      <w:r w:rsidRPr="00EE6289">
        <w:rPr>
          <w:rFonts w:ascii="Calibri" w:hAnsi="Calibri"/>
          <w:b/>
          <w:bCs/>
        </w:rPr>
        <w:t>By</w:t>
      </w:r>
      <w:proofErr w:type="gramEnd"/>
      <w:r w:rsidRPr="00EE6289">
        <w:rPr>
          <w:rFonts w:ascii="Calibri" w:hAnsi="Calibri"/>
          <w:b/>
          <w:bCs/>
        </w:rPr>
        <w:t xml:space="preserve"> A Great Opportunity</w:t>
      </w:r>
      <w:r w:rsidR="00784D5F">
        <w:rPr>
          <w:rFonts w:ascii="Calibri" w:hAnsi="Calibri"/>
          <w:b/>
          <w:bCs/>
        </w:rPr>
        <w:t>.</w:t>
      </w:r>
    </w:p>
    <w:p w14:paraId="05CFCA15" w14:textId="77777777" w:rsidR="00EE6289" w:rsidRPr="00EE6289" w:rsidRDefault="00EE6289" w:rsidP="00EE6289">
      <w:pPr>
        <w:spacing w:line="276" w:lineRule="auto"/>
        <w:rPr>
          <w:rFonts w:ascii="Calibri" w:hAnsi="Calibri"/>
        </w:rPr>
      </w:pPr>
    </w:p>
    <w:p w14:paraId="733A6B6F" w14:textId="47A62C74" w:rsidR="00C51DFC" w:rsidRDefault="00C51DFC" w:rsidP="00EE6289">
      <w:pPr>
        <w:spacing w:line="276" w:lineRule="auto"/>
        <w:rPr>
          <w:rFonts w:ascii="Calibri" w:hAnsi="Calibri"/>
        </w:rPr>
      </w:pPr>
      <w:r>
        <w:rPr>
          <w:rFonts w:ascii="Calibri" w:hAnsi="Calibri"/>
        </w:rPr>
        <w:t>“</w:t>
      </w:r>
      <w:r w:rsidR="00D6291C">
        <w:rPr>
          <w:rFonts w:ascii="Calibri" w:hAnsi="Calibri"/>
        </w:rPr>
        <w:t>‘</w:t>
      </w:r>
      <w:r w:rsidR="00EE6289" w:rsidRPr="00EE6289">
        <w:rPr>
          <w:rFonts w:ascii="Calibri" w:hAnsi="Calibri"/>
        </w:rPr>
        <w:t>Leave her alone,</w:t>
      </w:r>
      <w:r>
        <w:rPr>
          <w:rFonts w:ascii="Calibri" w:hAnsi="Calibri"/>
        </w:rPr>
        <w:t>’</w:t>
      </w:r>
      <w:r w:rsidR="00EE6289" w:rsidRPr="00EE6289">
        <w:rPr>
          <w:rFonts w:ascii="Calibri" w:hAnsi="Calibri"/>
        </w:rPr>
        <w:t xml:space="preserve"> Jesus replied. </w:t>
      </w:r>
      <w:r>
        <w:rPr>
          <w:rFonts w:ascii="Calibri" w:hAnsi="Calibri"/>
        </w:rPr>
        <w:t>‘</w:t>
      </w:r>
      <w:r w:rsidR="00EE6289" w:rsidRPr="00EE6289">
        <w:rPr>
          <w:rFonts w:ascii="Calibri" w:hAnsi="Calibri"/>
        </w:rPr>
        <w:t>It was intended that she should save this perfume for the day of my burial. You will always have the poor among you, but you will not always have me.</w:t>
      </w:r>
      <w:r>
        <w:rPr>
          <w:rFonts w:ascii="Calibri" w:hAnsi="Calibri"/>
        </w:rPr>
        <w:t>’”</w:t>
      </w:r>
      <w:r w:rsidR="00EE6289" w:rsidRPr="00EE6289">
        <w:rPr>
          <w:rFonts w:ascii="Calibri" w:hAnsi="Calibri"/>
        </w:rPr>
        <w:t xml:space="preserve"> </w:t>
      </w:r>
    </w:p>
    <w:p w14:paraId="0F882BD3" w14:textId="1CF4B7C3" w:rsidR="00EE6289" w:rsidRPr="00EE6289" w:rsidRDefault="00EE6289" w:rsidP="00EE6289">
      <w:pPr>
        <w:spacing w:line="276" w:lineRule="auto"/>
        <w:rPr>
          <w:rFonts w:ascii="Calibri" w:hAnsi="Calibri"/>
        </w:rPr>
      </w:pPr>
      <w:r w:rsidRPr="00EE6289">
        <w:rPr>
          <w:rFonts w:ascii="Calibri" w:hAnsi="Calibri"/>
        </w:rPr>
        <w:t>John 12:7-8 (NIV)</w:t>
      </w:r>
    </w:p>
    <w:p w14:paraId="7605E6DC" w14:textId="77777777" w:rsidR="00EE6289" w:rsidRPr="00EE6289" w:rsidRDefault="00EE6289" w:rsidP="00EE6289">
      <w:pPr>
        <w:spacing w:line="276" w:lineRule="auto"/>
        <w:rPr>
          <w:rFonts w:ascii="Calibri" w:hAnsi="Calibri"/>
        </w:rPr>
      </w:pPr>
    </w:p>
    <w:p w14:paraId="5B768260" w14:textId="6F1FD210" w:rsidR="00EE6289" w:rsidRPr="00EE6289" w:rsidRDefault="00EE6289" w:rsidP="00EE6289">
      <w:pPr>
        <w:spacing w:line="276" w:lineRule="auto"/>
        <w:rPr>
          <w:rFonts w:ascii="Calibri" w:hAnsi="Calibri"/>
          <w:b/>
          <w:bCs/>
        </w:rPr>
      </w:pPr>
      <w:r w:rsidRPr="00EE6289">
        <w:rPr>
          <w:rFonts w:ascii="Calibri" w:hAnsi="Calibri"/>
          <w:b/>
          <w:bCs/>
        </w:rPr>
        <w:t>3. Soulish Generosity Requires Significant Sacrifice</w:t>
      </w:r>
      <w:r w:rsidR="00784D5F">
        <w:rPr>
          <w:rFonts w:ascii="Calibri" w:hAnsi="Calibri"/>
          <w:b/>
          <w:bCs/>
        </w:rPr>
        <w:t>.</w:t>
      </w:r>
    </w:p>
    <w:p w14:paraId="6C7491D6" w14:textId="77777777" w:rsidR="00EE6289" w:rsidRPr="00EE6289" w:rsidRDefault="00EE6289" w:rsidP="00EE6289">
      <w:pPr>
        <w:spacing w:line="276" w:lineRule="auto"/>
        <w:rPr>
          <w:rFonts w:ascii="Calibri" w:hAnsi="Calibri"/>
        </w:rPr>
      </w:pPr>
    </w:p>
    <w:p w14:paraId="3D60015C" w14:textId="77777777" w:rsidR="00C51DFC" w:rsidRDefault="00C51DFC" w:rsidP="00EE6289">
      <w:pPr>
        <w:spacing w:line="276" w:lineRule="auto"/>
        <w:rPr>
          <w:rFonts w:ascii="Calibri" w:hAnsi="Calibri"/>
        </w:rPr>
      </w:pPr>
      <w:r>
        <w:rPr>
          <w:rFonts w:ascii="Calibri" w:hAnsi="Calibri"/>
        </w:rPr>
        <w:t>“</w:t>
      </w:r>
      <w:r w:rsidR="00EE6289" w:rsidRPr="00EE6289">
        <w:rPr>
          <w:rFonts w:ascii="Calibri" w:hAnsi="Calibri"/>
        </w:rPr>
        <w:t xml:space="preserve">But one of his disciples, Judas Iscariot, who was later to betray him, objected, </w:t>
      </w:r>
      <w:r>
        <w:rPr>
          <w:rFonts w:ascii="Calibri" w:hAnsi="Calibri"/>
        </w:rPr>
        <w:t>‘</w:t>
      </w:r>
      <w:r w:rsidR="00EE6289" w:rsidRPr="00EE6289">
        <w:rPr>
          <w:rFonts w:ascii="Calibri" w:hAnsi="Calibri"/>
        </w:rPr>
        <w:t>Why wasn’t this perfume sold and the money given to the poor? It was worth a year’s wages.</w:t>
      </w:r>
      <w:r>
        <w:rPr>
          <w:rFonts w:ascii="Calibri" w:hAnsi="Calibri"/>
        </w:rPr>
        <w:t xml:space="preserve">’ </w:t>
      </w:r>
      <w:r w:rsidR="00EE6289" w:rsidRPr="00EE6289">
        <w:rPr>
          <w:rFonts w:ascii="Calibri" w:hAnsi="Calibri"/>
        </w:rPr>
        <w:t xml:space="preserve">He did not say this because he cared about the poor but because he was a thief; as keeper of the money bag, he used to help himself to what was put into it. </w:t>
      </w:r>
      <w:r>
        <w:rPr>
          <w:rFonts w:ascii="Calibri" w:hAnsi="Calibri"/>
        </w:rPr>
        <w:t>‘</w:t>
      </w:r>
      <w:r w:rsidR="00EE6289" w:rsidRPr="00EE6289">
        <w:rPr>
          <w:rFonts w:ascii="Calibri" w:hAnsi="Calibri"/>
        </w:rPr>
        <w:t>Leave her alone,</w:t>
      </w:r>
      <w:r>
        <w:rPr>
          <w:rFonts w:ascii="Calibri" w:hAnsi="Calibri"/>
        </w:rPr>
        <w:t>’</w:t>
      </w:r>
      <w:r w:rsidR="00EE6289" w:rsidRPr="00EE6289">
        <w:rPr>
          <w:rFonts w:ascii="Calibri" w:hAnsi="Calibri"/>
        </w:rPr>
        <w:t xml:space="preserve"> Jesus replied. </w:t>
      </w:r>
      <w:r>
        <w:rPr>
          <w:rFonts w:ascii="Calibri" w:hAnsi="Calibri"/>
        </w:rPr>
        <w:t>‘</w:t>
      </w:r>
      <w:r w:rsidR="00EE6289" w:rsidRPr="00EE6289">
        <w:rPr>
          <w:rFonts w:ascii="Calibri" w:hAnsi="Calibri"/>
        </w:rPr>
        <w:t>It was intended that she should save this perfume for the day of my burial. You will always have the poor among you, but you will not always have me.</w:t>
      </w:r>
      <w:r>
        <w:rPr>
          <w:rFonts w:ascii="Calibri" w:hAnsi="Calibri"/>
        </w:rPr>
        <w:t>’”</w:t>
      </w:r>
      <w:r w:rsidR="00EE6289" w:rsidRPr="00EE6289">
        <w:rPr>
          <w:rFonts w:ascii="Calibri" w:hAnsi="Calibri"/>
        </w:rPr>
        <w:t xml:space="preserve"> </w:t>
      </w:r>
    </w:p>
    <w:p w14:paraId="4F0BAD56" w14:textId="317A56C8" w:rsidR="00EE6289" w:rsidRPr="00EE6289" w:rsidRDefault="00EE6289" w:rsidP="00EE6289">
      <w:pPr>
        <w:spacing w:line="276" w:lineRule="auto"/>
        <w:rPr>
          <w:rFonts w:ascii="Calibri" w:hAnsi="Calibri"/>
        </w:rPr>
      </w:pPr>
      <w:r w:rsidRPr="00EE6289">
        <w:rPr>
          <w:rFonts w:ascii="Calibri" w:hAnsi="Calibri"/>
        </w:rPr>
        <w:t>John 12:4-8 (NIV)</w:t>
      </w:r>
    </w:p>
    <w:p w14:paraId="0E0599FB" w14:textId="77777777" w:rsidR="00EE6289" w:rsidRPr="00EE6289" w:rsidRDefault="00EE6289" w:rsidP="00EE6289">
      <w:pPr>
        <w:spacing w:line="276" w:lineRule="auto"/>
        <w:rPr>
          <w:rFonts w:ascii="Calibri" w:hAnsi="Calibri"/>
        </w:rPr>
      </w:pPr>
    </w:p>
    <w:p w14:paraId="22921CAA" w14:textId="77777777" w:rsidR="00C51DFC" w:rsidRDefault="00C51DFC" w:rsidP="00EE6289">
      <w:pPr>
        <w:spacing w:line="276" w:lineRule="auto"/>
        <w:rPr>
          <w:rFonts w:ascii="Calibri" w:hAnsi="Calibri"/>
        </w:rPr>
      </w:pPr>
      <w:r>
        <w:rPr>
          <w:rFonts w:ascii="Calibri" w:hAnsi="Calibri"/>
        </w:rPr>
        <w:t>“</w:t>
      </w:r>
      <w:r w:rsidR="00EE6289" w:rsidRPr="00EE6289">
        <w:rPr>
          <w:rFonts w:ascii="Calibri" w:hAnsi="Calibri"/>
        </w:rPr>
        <w:t xml:space="preserve">David said, </w:t>
      </w:r>
      <w:r>
        <w:rPr>
          <w:rFonts w:ascii="Calibri" w:hAnsi="Calibri"/>
        </w:rPr>
        <w:t>‘</w:t>
      </w:r>
      <w:r w:rsidR="00EE6289" w:rsidRPr="00EE6289">
        <w:rPr>
          <w:rFonts w:ascii="Calibri" w:hAnsi="Calibri"/>
        </w:rPr>
        <w:t>I will not give to the Lord that which costs me nothing.</w:t>
      </w:r>
      <w:r>
        <w:rPr>
          <w:rFonts w:ascii="Calibri" w:hAnsi="Calibri"/>
        </w:rPr>
        <w:t>’”</w:t>
      </w:r>
      <w:r w:rsidR="00EE6289" w:rsidRPr="00EE6289">
        <w:rPr>
          <w:rFonts w:ascii="Calibri" w:hAnsi="Calibri"/>
        </w:rPr>
        <w:t xml:space="preserve"> </w:t>
      </w:r>
    </w:p>
    <w:p w14:paraId="07F0EE94" w14:textId="29CFC3AA" w:rsidR="00EE6289" w:rsidRPr="00EE6289" w:rsidRDefault="00EE6289" w:rsidP="00EE6289">
      <w:pPr>
        <w:spacing w:line="276" w:lineRule="auto"/>
        <w:rPr>
          <w:rFonts w:ascii="Calibri" w:hAnsi="Calibri"/>
        </w:rPr>
      </w:pPr>
      <w:r w:rsidRPr="00EE6289">
        <w:rPr>
          <w:rFonts w:ascii="Calibri" w:hAnsi="Calibri"/>
        </w:rPr>
        <w:t>2 Samuel 24:24</w:t>
      </w:r>
    </w:p>
    <w:p w14:paraId="40FD66AD" w14:textId="77777777" w:rsidR="00EE6289" w:rsidRPr="00EE6289" w:rsidRDefault="00EE6289" w:rsidP="00EE6289">
      <w:pPr>
        <w:spacing w:line="276" w:lineRule="auto"/>
        <w:rPr>
          <w:rFonts w:ascii="Calibri" w:hAnsi="Calibri"/>
        </w:rPr>
      </w:pPr>
    </w:p>
    <w:p w14:paraId="6C339EAB" w14:textId="77777777" w:rsidR="00C51DFC" w:rsidRDefault="00C51DFC" w:rsidP="009E4AB7">
      <w:pPr>
        <w:spacing w:line="276" w:lineRule="auto"/>
        <w:rPr>
          <w:rFonts w:ascii="Calibri" w:hAnsi="Calibri"/>
        </w:rPr>
      </w:pPr>
      <w:r>
        <w:rPr>
          <w:rFonts w:ascii="Calibri" w:hAnsi="Calibri"/>
        </w:rPr>
        <w:lastRenderedPageBreak/>
        <w:t>“‘</w:t>
      </w:r>
      <w:r w:rsidR="00EE6289" w:rsidRPr="00EE6289">
        <w:rPr>
          <w:rFonts w:ascii="Calibri" w:hAnsi="Calibri"/>
        </w:rPr>
        <w:t>Leave her alone,</w:t>
      </w:r>
      <w:r>
        <w:rPr>
          <w:rFonts w:ascii="Calibri" w:hAnsi="Calibri"/>
        </w:rPr>
        <w:t>’</w:t>
      </w:r>
      <w:r w:rsidR="00EE6289" w:rsidRPr="00EE6289">
        <w:rPr>
          <w:rFonts w:ascii="Calibri" w:hAnsi="Calibri"/>
        </w:rPr>
        <w:t xml:space="preserve"> said Jesus. </w:t>
      </w:r>
      <w:r>
        <w:rPr>
          <w:rFonts w:ascii="Calibri" w:hAnsi="Calibri"/>
        </w:rPr>
        <w:t>‘</w:t>
      </w:r>
      <w:r w:rsidR="00EE6289" w:rsidRPr="00EE6289">
        <w:rPr>
          <w:rFonts w:ascii="Calibri" w:hAnsi="Calibri"/>
        </w:rPr>
        <w:t>Why are you bothering her? She has done a beautiful thing to me. The poor you will always have with you, and you can help them any time you want. But you will not always have me. She did what she could. She poured perfume on my body beforehand to prepare for my burial. I tell you the truth, wherever the gospel is preached throughout the world, what she has done will also be told, in memory of her.</w:t>
      </w:r>
      <w:r>
        <w:rPr>
          <w:rFonts w:ascii="Calibri" w:hAnsi="Calibri"/>
        </w:rPr>
        <w:t>’”</w:t>
      </w:r>
      <w:r w:rsidR="00EE6289" w:rsidRPr="00EE6289">
        <w:rPr>
          <w:rFonts w:ascii="Calibri" w:hAnsi="Calibri"/>
        </w:rPr>
        <w:t xml:space="preserve"> </w:t>
      </w:r>
    </w:p>
    <w:p w14:paraId="12E548F9" w14:textId="5BCD4096" w:rsidR="009D7446" w:rsidRPr="00DC760B" w:rsidRDefault="00EE6289" w:rsidP="009E4AB7">
      <w:pPr>
        <w:spacing w:line="276" w:lineRule="auto"/>
        <w:rPr>
          <w:rFonts w:ascii="Calibri" w:hAnsi="Calibri"/>
        </w:rPr>
      </w:pPr>
      <w:r w:rsidRPr="00EE6289">
        <w:rPr>
          <w:rFonts w:ascii="Calibri" w:hAnsi="Calibri"/>
        </w:rPr>
        <w:t>Mark 14:6-9 (NIV)</w:t>
      </w: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610C8" w14:textId="77777777" w:rsidR="006034AD" w:rsidRDefault="006034AD">
      <w:r>
        <w:separator/>
      </w:r>
    </w:p>
  </w:endnote>
  <w:endnote w:type="continuationSeparator" w:id="0">
    <w:p w14:paraId="2CD8C03A" w14:textId="77777777" w:rsidR="006034AD" w:rsidRDefault="006034AD">
      <w:r>
        <w:continuationSeparator/>
      </w:r>
    </w:p>
  </w:endnote>
  <w:endnote w:type="continuationNotice" w:id="1">
    <w:p w14:paraId="1C6E4C5C" w14:textId="77777777" w:rsidR="006034AD" w:rsidRDefault="00603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ABC4" w14:textId="77777777" w:rsidR="00944846" w:rsidRDefault="009448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38614A33" w:rsidR="000D064C" w:rsidRPr="00E001F4" w:rsidRDefault="00A11D21" w:rsidP="00A11D21">
    <w:pPr>
      <w:pStyle w:val="Footer"/>
      <w:rPr>
        <w:rFonts w:ascii="Calibri" w:hAnsi="Calibri"/>
      </w:rPr>
    </w:pPr>
    <w:r>
      <w:rPr>
        <w:rFonts w:ascii="Calibri" w:hAnsi="Calibri"/>
        <w:b/>
        <w:bCs/>
      </w:rPr>
      <w:tab/>
    </w:r>
    <w:r w:rsidR="00F904B7">
      <w:rPr>
        <w:rFonts w:ascii="Calibri" w:hAnsi="Calibri"/>
        <w:b/>
        <w:bCs/>
      </w:rPr>
      <w:t>Strapped</w:t>
    </w:r>
    <w:r w:rsidR="000D064C" w:rsidRPr="00E001F4">
      <w:rPr>
        <w:rFonts w:ascii="Calibri" w:hAnsi="Calibri"/>
        <w:b/>
        <w:bCs/>
      </w:rPr>
      <w:t>—</w:t>
    </w:r>
    <w:r w:rsidR="00F904B7">
      <w:rPr>
        <w:rFonts w:ascii="Calibri" w:hAnsi="Calibri"/>
        <w:b/>
        <w:bCs/>
      </w:rPr>
      <w:t>S</w:t>
    </w:r>
    <w:r w:rsidR="00EE6289">
      <w:rPr>
        <w:rFonts w:ascii="Calibri" w:hAnsi="Calibri"/>
        <w:b/>
        <w:bCs/>
      </w:rPr>
      <w:t>oulish Generosity</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ADEA" w14:textId="77777777" w:rsidR="00944846" w:rsidRDefault="0094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37C8E" w14:textId="77777777" w:rsidR="006034AD" w:rsidRDefault="006034AD">
      <w:r>
        <w:separator/>
      </w:r>
    </w:p>
  </w:footnote>
  <w:footnote w:type="continuationSeparator" w:id="0">
    <w:p w14:paraId="58D9DB50" w14:textId="77777777" w:rsidR="006034AD" w:rsidRDefault="006034AD">
      <w:r>
        <w:continuationSeparator/>
      </w:r>
    </w:p>
  </w:footnote>
  <w:footnote w:type="continuationNotice" w:id="1">
    <w:p w14:paraId="253BB7FC" w14:textId="77777777" w:rsidR="006034AD" w:rsidRDefault="00603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47F2"/>
    <w:rsid w:val="00044D9D"/>
    <w:rsid w:val="00045681"/>
    <w:rsid w:val="00046BD4"/>
    <w:rsid w:val="000529A4"/>
    <w:rsid w:val="000732B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0A32"/>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7235"/>
    <w:rsid w:val="003351DD"/>
    <w:rsid w:val="003360D2"/>
    <w:rsid w:val="0034188B"/>
    <w:rsid w:val="00346C31"/>
    <w:rsid w:val="00367BC2"/>
    <w:rsid w:val="003749C4"/>
    <w:rsid w:val="00385C45"/>
    <w:rsid w:val="00386B56"/>
    <w:rsid w:val="00394E73"/>
    <w:rsid w:val="00397EA2"/>
    <w:rsid w:val="003B4BBB"/>
    <w:rsid w:val="003D2E36"/>
    <w:rsid w:val="003D590D"/>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4F3422"/>
    <w:rsid w:val="004F7185"/>
    <w:rsid w:val="00504A84"/>
    <w:rsid w:val="005135BB"/>
    <w:rsid w:val="00514E43"/>
    <w:rsid w:val="005250E7"/>
    <w:rsid w:val="00554E4A"/>
    <w:rsid w:val="0057422B"/>
    <w:rsid w:val="00582FFE"/>
    <w:rsid w:val="00585F84"/>
    <w:rsid w:val="005922EB"/>
    <w:rsid w:val="005A5B99"/>
    <w:rsid w:val="005B2103"/>
    <w:rsid w:val="005B43AA"/>
    <w:rsid w:val="005B5A7B"/>
    <w:rsid w:val="005C25AD"/>
    <w:rsid w:val="005D45B6"/>
    <w:rsid w:val="005E1B8C"/>
    <w:rsid w:val="005E3D64"/>
    <w:rsid w:val="005E7A87"/>
    <w:rsid w:val="006034AD"/>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2914"/>
    <w:rsid w:val="007630E7"/>
    <w:rsid w:val="007663B6"/>
    <w:rsid w:val="007819D8"/>
    <w:rsid w:val="00784D5F"/>
    <w:rsid w:val="00791189"/>
    <w:rsid w:val="007960BA"/>
    <w:rsid w:val="007A6325"/>
    <w:rsid w:val="007C5C95"/>
    <w:rsid w:val="007E1319"/>
    <w:rsid w:val="007F5E3F"/>
    <w:rsid w:val="008073BF"/>
    <w:rsid w:val="00825F72"/>
    <w:rsid w:val="008356BD"/>
    <w:rsid w:val="0084063F"/>
    <w:rsid w:val="00861BBA"/>
    <w:rsid w:val="00866B7A"/>
    <w:rsid w:val="00870C4A"/>
    <w:rsid w:val="00872B1A"/>
    <w:rsid w:val="00873D30"/>
    <w:rsid w:val="00890144"/>
    <w:rsid w:val="00894E92"/>
    <w:rsid w:val="00895E2E"/>
    <w:rsid w:val="008B653B"/>
    <w:rsid w:val="008C653F"/>
    <w:rsid w:val="008D1537"/>
    <w:rsid w:val="008D3643"/>
    <w:rsid w:val="00907C7C"/>
    <w:rsid w:val="0091120A"/>
    <w:rsid w:val="00911AC1"/>
    <w:rsid w:val="00915AB5"/>
    <w:rsid w:val="009175B4"/>
    <w:rsid w:val="00923C10"/>
    <w:rsid w:val="00937628"/>
    <w:rsid w:val="009417A7"/>
    <w:rsid w:val="00944846"/>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164E1"/>
    <w:rsid w:val="00A43A90"/>
    <w:rsid w:val="00A51274"/>
    <w:rsid w:val="00A51B63"/>
    <w:rsid w:val="00A61A16"/>
    <w:rsid w:val="00A62D7A"/>
    <w:rsid w:val="00A64FC4"/>
    <w:rsid w:val="00A80D5D"/>
    <w:rsid w:val="00A83591"/>
    <w:rsid w:val="00A93495"/>
    <w:rsid w:val="00AA5ED6"/>
    <w:rsid w:val="00AB12C5"/>
    <w:rsid w:val="00AC1B83"/>
    <w:rsid w:val="00AD59D2"/>
    <w:rsid w:val="00AF468A"/>
    <w:rsid w:val="00B03B8B"/>
    <w:rsid w:val="00B10327"/>
    <w:rsid w:val="00B158DB"/>
    <w:rsid w:val="00B3092B"/>
    <w:rsid w:val="00B40364"/>
    <w:rsid w:val="00B44FE0"/>
    <w:rsid w:val="00B47A64"/>
    <w:rsid w:val="00B56A4D"/>
    <w:rsid w:val="00B604D0"/>
    <w:rsid w:val="00B648D9"/>
    <w:rsid w:val="00B92770"/>
    <w:rsid w:val="00B940D4"/>
    <w:rsid w:val="00BA7A74"/>
    <w:rsid w:val="00BC10B4"/>
    <w:rsid w:val="00BD145D"/>
    <w:rsid w:val="00BD21E1"/>
    <w:rsid w:val="00BD63AF"/>
    <w:rsid w:val="00BE35BE"/>
    <w:rsid w:val="00BF7F06"/>
    <w:rsid w:val="00C01D01"/>
    <w:rsid w:val="00C133CA"/>
    <w:rsid w:val="00C21AF8"/>
    <w:rsid w:val="00C251B8"/>
    <w:rsid w:val="00C51DFC"/>
    <w:rsid w:val="00C64E5E"/>
    <w:rsid w:val="00C67DA9"/>
    <w:rsid w:val="00C80B1C"/>
    <w:rsid w:val="00C86674"/>
    <w:rsid w:val="00C86CE8"/>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373B7"/>
    <w:rsid w:val="00D44685"/>
    <w:rsid w:val="00D46BAD"/>
    <w:rsid w:val="00D6291C"/>
    <w:rsid w:val="00D6624D"/>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0E"/>
    <w:rsid w:val="00E04312"/>
    <w:rsid w:val="00E3156D"/>
    <w:rsid w:val="00E32FF8"/>
    <w:rsid w:val="00E34A7C"/>
    <w:rsid w:val="00E53191"/>
    <w:rsid w:val="00E56D30"/>
    <w:rsid w:val="00E64AE0"/>
    <w:rsid w:val="00E667AB"/>
    <w:rsid w:val="00E75A9B"/>
    <w:rsid w:val="00E76851"/>
    <w:rsid w:val="00E80CE9"/>
    <w:rsid w:val="00E914CD"/>
    <w:rsid w:val="00E91EAD"/>
    <w:rsid w:val="00E966B9"/>
    <w:rsid w:val="00EB040E"/>
    <w:rsid w:val="00ED0AA7"/>
    <w:rsid w:val="00EE6289"/>
    <w:rsid w:val="00EF1491"/>
    <w:rsid w:val="00EF1DC2"/>
    <w:rsid w:val="00F016C3"/>
    <w:rsid w:val="00F07ABA"/>
    <w:rsid w:val="00F110E3"/>
    <w:rsid w:val="00F152F0"/>
    <w:rsid w:val="00F31FAF"/>
    <w:rsid w:val="00F3234E"/>
    <w:rsid w:val="00F36CB1"/>
    <w:rsid w:val="00F37FD7"/>
    <w:rsid w:val="00F417EF"/>
    <w:rsid w:val="00F47752"/>
    <w:rsid w:val="00F81C0F"/>
    <w:rsid w:val="00F904B7"/>
    <w:rsid w:val="00F9296D"/>
    <w:rsid w:val="00F962DB"/>
    <w:rsid w:val="00FA4B6D"/>
    <w:rsid w:val="00FB290F"/>
    <w:rsid w:val="00FC473F"/>
    <w:rsid w:val="00FD203D"/>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107</TotalTime>
  <Pages>13</Pages>
  <Words>4158</Words>
  <Characters>23704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16</cp:revision>
  <cp:lastPrinted>2023-01-30T18:49:00Z</cp:lastPrinted>
  <dcterms:created xsi:type="dcterms:W3CDTF">2023-03-06T03:53:00Z</dcterms:created>
  <dcterms:modified xsi:type="dcterms:W3CDTF">2023-03-08T18:21:00Z</dcterms:modified>
  <cp:category/>
</cp:coreProperties>
</file>